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3EA50" w14:textId="1E793E54" w:rsidR="00122BE4" w:rsidRDefault="00483A0C" w:rsidP="00122BE4">
      <w:pPr>
        <w:pStyle w:val="Kop1zondernummerEmtio"/>
        <w:ind w:left="-1276"/>
      </w:pPr>
      <w:bookmarkStart w:id="0" w:name="_Ref401149752"/>
      <w:bookmarkStart w:id="1" w:name="_Toc319667631"/>
      <w:r>
        <w:t>Bijlage 8.3</w:t>
      </w:r>
      <w:r w:rsidR="00122BE4">
        <w:t xml:space="preserve"> Referentiesjabloon</w:t>
      </w:r>
      <w:bookmarkEnd w:id="0"/>
      <w:bookmarkEnd w:id="1"/>
      <w:r w:rsidR="00122BE4">
        <w:t xml:space="preserve"> </w:t>
      </w:r>
    </w:p>
    <w:p w14:paraId="48F0D202" w14:textId="77777777" w:rsidR="00122BE4" w:rsidRDefault="00122BE4" w:rsidP="00122BE4">
      <w:pPr>
        <w:pStyle w:val="BasistekstEmtio"/>
        <w:ind w:left="-1276"/>
      </w:pPr>
    </w:p>
    <w:p w14:paraId="59B5737D" w14:textId="7EBC011C" w:rsidR="00122BE4" w:rsidRDefault="00122BE4" w:rsidP="00122BE4">
      <w:pPr>
        <w:pStyle w:val="BasistekstEmtio"/>
        <w:ind w:left="-1276"/>
      </w:pPr>
      <w:r>
        <w:t xml:space="preserve">Geef met behulp van de onderstaande tabel voldoende referenties op bij vergelijkbare organisatie(s) waarmee alle in paragraaf </w:t>
      </w:r>
      <w:r w:rsidR="00DF778D">
        <w:t>6.2.2</w:t>
      </w:r>
      <w:r>
        <w:t xml:space="preserve"> (onder </w:t>
      </w:r>
      <w:r w:rsidR="002B2D94">
        <w:t>3</w:t>
      </w:r>
      <w:r>
        <w:t xml:space="preserve">) genoemde kerncompetenties en randvoorwaarden aan bod komen. </w:t>
      </w:r>
      <w:r>
        <w:rPr>
          <w:b/>
        </w:rPr>
        <w:t xml:space="preserve">Beperk u </w:t>
      </w:r>
      <w:r w:rsidR="00CC77AF">
        <w:rPr>
          <w:b/>
        </w:rPr>
        <w:t>bij de punten 1</w:t>
      </w:r>
      <w:r w:rsidR="003F5EB3">
        <w:rPr>
          <w:b/>
        </w:rPr>
        <w:t>1</w:t>
      </w:r>
      <w:r w:rsidR="00CC77AF">
        <w:rPr>
          <w:b/>
        </w:rPr>
        <w:t xml:space="preserve"> tot en met 1</w:t>
      </w:r>
      <w:r w:rsidR="003F5EB3">
        <w:rPr>
          <w:b/>
        </w:rPr>
        <w:t>4</w:t>
      </w:r>
      <w:r w:rsidR="00CC77AF">
        <w:rPr>
          <w:b/>
        </w:rPr>
        <w:t xml:space="preserve"> </w:t>
      </w:r>
      <w:r>
        <w:rPr>
          <w:b/>
        </w:rPr>
        <w:t>niet tot ‘ja’ of ‘nee’ antwoorden, maar beschrijf alle genoemde aspecten inhoudelijk</w:t>
      </w:r>
      <w:r w:rsidR="00EF404D">
        <w:rPr>
          <w:b/>
        </w:rPr>
        <w:t xml:space="preserve"> in de kolom ‘Onderbouwing van de competentie</w:t>
      </w:r>
      <w:r w:rsidR="00124D11">
        <w:rPr>
          <w:b/>
        </w:rPr>
        <w:t>’</w:t>
      </w:r>
      <w:r>
        <w:rPr>
          <w:b/>
        </w:rPr>
        <w:t>.</w:t>
      </w:r>
      <w:r>
        <w:t xml:space="preserve"> </w:t>
      </w:r>
    </w:p>
    <w:p w14:paraId="211C574E" w14:textId="77777777" w:rsidR="00122BE4" w:rsidRDefault="00122BE4" w:rsidP="00122BE4">
      <w:pPr>
        <w:pStyle w:val="BasistekstEmtio"/>
      </w:pPr>
    </w:p>
    <w:p w14:paraId="574E1D75" w14:textId="650055EC" w:rsidR="00122BE4" w:rsidRDefault="00122BE4" w:rsidP="00122BE4">
      <w:pPr>
        <w:pStyle w:val="BasistekstEmtio"/>
        <w:ind w:left="-1276"/>
      </w:pPr>
      <w:r w:rsidRPr="00C43595">
        <w:t xml:space="preserve">Alle contactpersonen moeten zonder tussenkomst </w:t>
      </w:r>
      <w:r>
        <w:t xml:space="preserve">van </w:t>
      </w:r>
      <w:r w:rsidR="00F75D89">
        <w:t>Inschrijver</w:t>
      </w:r>
      <w:r w:rsidRPr="00C43595">
        <w:t xml:space="preserve"> benaderbaar</w:t>
      </w:r>
      <w:r w:rsidR="009E0572">
        <w:t xml:space="preserve"> zijn</w:t>
      </w:r>
      <w:r w:rsidRPr="00C43595">
        <w:t>.</w:t>
      </w:r>
      <w:r>
        <w:t xml:space="preserve"> </w:t>
      </w:r>
      <w:r w:rsidRPr="00C43595">
        <w:t xml:space="preserve">Afschermen van contactpersonen van klanten in verband met mogelijke geheimhoudingsplicht of aangeven dat alleen contact via </w:t>
      </w:r>
      <w:r w:rsidR="00410389">
        <w:t>Inschrijver</w:t>
      </w:r>
      <w:r w:rsidRPr="00C43595">
        <w:t xml:space="preserve"> mogelijk is zal er toe leiden dat de betreffende referentie niet in de beoordeling meegenomen zal worden. </w:t>
      </w:r>
      <w:r w:rsidR="00DF778D">
        <w:t>Dimpact</w:t>
      </w:r>
      <w:r>
        <w:t xml:space="preserve"> </w:t>
      </w:r>
      <w:r w:rsidRPr="00C43595">
        <w:t xml:space="preserve">zal geen ‘non </w:t>
      </w:r>
      <w:proofErr w:type="spellStart"/>
      <w:r w:rsidRPr="00C43595">
        <w:t>disclosure</w:t>
      </w:r>
      <w:proofErr w:type="spellEnd"/>
      <w:r w:rsidRPr="00C43595">
        <w:t xml:space="preserve"> </w:t>
      </w:r>
      <w:proofErr w:type="spellStart"/>
      <w:r w:rsidRPr="00C43595">
        <w:t>agreements</w:t>
      </w:r>
      <w:proofErr w:type="spellEnd"/>
      <w:r w:rsidRPr="00C43595">
        <w:t>’ ondertekenen als voorwaarde voor het verkrijgen van een referentie.</w:t>
      </w:r>
      <w:r>
        <w:t xml:space="preserve"> </w:t>
      </w:r>
    </w:p>
    <w:p w14:paraId="6065F9DD" w14:textId="432F7178" w:rsidR="00F216BC" w:rsidRDefault="00F216BC" w:rsidP="00122BE4">
      <w:pPr>
        <w:pStyle w:val="BasistekstEmtio"/>
        <w:ind w:left="-1276"/>
      </w:pPr>
    </w:p>
    <w:p w14:paraId="0E20EECD" w14:textId="3ECC7B95" w:rsidR="00F216BC" w:rsidRDefault="00F216BC" w:rsidP="00122BE4">
      <w:pPr>
        <w:pStyle w:val="BasistekstEmtio"/>
        <w:ind w:left="-1276"/>
      </w:pPr>
      <w:r>
        <w:t xml:space="preserve">Randvoorwaarde als vermeld in paragraaf </w:t>
      </w:r>
      <w:r w:rsidR="002B2D94">
        <w:t>6.2.2</w:t>
      </w:r>
      <w:r>
        <w:t xml:space="preserve">, onder </w:t>
      </w:r>
      <w:r w:rsidR="002B2D94">
        <w:t>3</w:t>
      </w:r>
      <w:r>
        <w:t>: ‘</w:t>
      </w:r>
      <w:r w:rsidR="00C8426C" w:rsidRPr="00C8426C">
        <w:rPr>
          <w:i/>
          <w:iCs/>
        </w:rPr>
        <w:t xml:space="preserve">Referenties, voorzien van een door een referent te ondertekenen ‘tevredenheidsverklaring’ waarmee Gegadigde de onderstaande kerncompetenties aantoont en aan de hierna gestelde randvoorwaarden voldoet. </w:t>
      </w:r>
      <w:r w:rsidR="00272076" w:rsidRPr="003F5EB3">
        <w:rPr>
          <w:i/>
          <w:iCs/>
        </w:rPr>
        <w:t xml:space="preserve">De referenties moeten tot maximaal drie jaar geleden actief gebruik hebben gemaakt van de oplossing, waarbij de implementatie van de oplossing volledig is afgerond. </w:t>
      </w:r>
      <w:r w:rsidR="00C8426C" w:rsidRPr="003F5EB3">
        <w:rPr>
          <w:i/>
          <w:iCs/>
        </w:rPr>
        <w:t>De onderstaand</w:t>
      </w:r>
      <w:r w:rsidR="00C8426C" w:rsidRPr="00C8426C">
        <w:rPr>
          <w:i/>
          <w:iCs/>
        </w:rPr>
        <w:t>e kerncompetenties genoemd onder punten i en ii dienen in één referentie te worden aangetoond. De onderstaande kerncompetentie genoemde onder punt iii mag in een separate referentie of gecombineerd met de kerncompetenties onder de punten i en ii in een referentie worden aangetoond.</w:t>
      </w:r>
      <w:r w:rsidR="0022534C">
        <w:t>’</w:t>
      </w:r>
    </w:p>
    <w:p w14:paraId="6ACCEE56" w14:textId="77777777" w:rsidR="00122BE4" w:rsidRDefault="00122BE4" w:rsidP="00122BE4">
      <w:pPr>
        <w:pStyle w:val="BasistekstEmtio"/>
        <w:ind w:left="-1276"/>
      </w:pPr>
    </w:p>
    <w:p w14:paraId="52E05B77" w14:textId="77777777" w:rsidR="00122BE4" w:rsidRDefault="00122BE4" w:rsidP="00122BE4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8914"/>
      </w:tblGrid>
      <w:tr w:rsidR="00122BE4" w:rsidRPr="00965054" w14:paraId="464538C2" w14:textId="77777777" w:rsidTr="00D84E2D">
        <w:tc>
          <w:tcPr>
            <w:tcW w:w="453" w:type="dxa"/>
          </w:tcPr>
          <w:p w14:paraId="0421D8BF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2184DC2C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Basisinformatie</w:t>
            </w:r>
          </w:p>
        </w:tc>
        <w:tc>
          <w:tcPr>
            <w:tcW w:w="2046" w:type="dxa"/>
            <w:shd w:val="clear" w:color="auto" w:fill="auto"/>
          </w:tcPr>
          <w:p w14:paraId="00FF5416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Vermeld</w:t>
            </w:r>
          </w:p>
        </w:tc>
        <w:tc>
          <w:tcPr>
            <w:tcW w:w="8914" w:type="dxa"/>
            <w:shd w:val="clear" w:color="auto" w:fill="auto"/>
          </w:tcPr>
          <w:p w14:paraId="5E498A2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Eventuele toelichting</w:t>
            </w:r>
          </w:p>
        </w:tc>
      </w:tr>
      <w:tr w:rsidR="00122BE4" w:rsidRPr="00965054" w14:paraId="4981E42B" w14:textId="77777777" w:rsidTr="00D84E2D">
        <w:tc>
          <w:tcPr>
            <w:tcW w:w="453" w:type="dxa"/>
          </w:tcPr>
          <w:p w14:paraId="689F39D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3F7A3B34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2046" w:type="dxa"/>
            <w:shd w:val="clear" w:color="auto" w:fill="auto"/>
          </w:tcPr>
          <w:p w14:paraId="4F3E14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1BAFFC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6D79F5AB" w14:textId="77777777" w:rsidTr="00D84E2D">
        <w:tc>
          <w:tcPr>
            <w:tcW w:w="453" w:type="dxa"/>
          </w:tcPr>
          <w:p w14:paraId="171B1918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059E6E8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Naam van referent</w:t>
            </w:r>
          </w:p>
        </w:tc>
        <w:tc>
          <w:tcPr>
            <w:tcW w:w="2046" w:type="dxa"/>
            <w:shd w:val="clear" w:color="auto" w:fill="auto"/>
          </w:tcPr>
          <w:p w14:paraId="2A0335D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83467AB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33776D9" w14:textId="77777777" w:rsidTr="00D84E2D">
        <w:tc>
          <w:tcPr>
            <w:tcW w:w="453" w:type="dxa"/>
          </w:tcPr>
          <w:p w14:paraId="7AD2863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79732DB6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Contactpersoon</w:t>
            </w:r>
          </w:p>
        </w:tc>
        <w:tc>
          <w:tcPr>
            <w:tcW w:w="2046" w:type="dxa"/>
            <w:shd w:val="clear" w:color="auto" w:fill="auto"/>
          </w:tcPr>
          <w:p w14:paraId="52ADA191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6A1C1AA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84390FB" w14:textId="77777777" w:rsidTr="00D84E2D">
        <w:tc>
          <w:tcPr>
            <w:tcW w:w="453" w:type="dxa"/>
          </w:tcPr>
          <w:p w14:paraId="11D7382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0892EB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Functie contactpersoon</w:t>
            </w:r>
          </w:p>
        </w:tc>
        <w:tc>
          <w:tcPr>
            <w:tcW w:w="2046" w:type="dxa"/>
            <w:shd w:val="clear" w:color="auto" w:fill="auto"/>
          </w:tcPr>
          <w:p w14:paraId="07715A7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2A8FECC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11D2823" w14:textId="77777777" w:rsidTr="00D84E2D">
        <w:tc>
          <w:tcPr>
            <w:tcW w:w="453" w:type="dxa"/>
          </w:tcPr>
          <w:p w14:paraId="631DC1D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07A2ABC7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Adres referent</w:t>
            </w:r>
          </w:p>
        </w:tc>
        <w:tc>
          <w:tcPr>
            <w:tcW w:w="2046" w:type="dxa"/>
            <w:shd w:val="clear" w:color="auto" w:fill="auto"/>
          </w:tcPr>
          <w:p w14:paraId="06A4B422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779F30B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4C99A48A" w14:textId="77777777" w:rsidTr="00D84E2D">
        <w:tc>
          <w:tcPr>
            <w:tcW w:w="453" w:type="dxa"/>
          </w:tcPr>
          <w:p w14:paraId="4699952A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739" w:type="dxa"/>
            <w:shd w:val="clear" w:color="auto" w:fill="auto"/>
          </w:tcPr>
          <w:p w14:paraId="0CFC4CEB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Telefoonnummer en emailadres contactpersoon</w:t>
            </w:r>
          </w:p>
        </w:tc>
        <w:tc>
          <w:tcPr>
            <w:tcW w:w="2046" w:type="dxa"/>
            <w:shd w:val="clear" w:color="auto" w:fill="auto"/>
          </w:tcPr>
          <w:p w14:paraId="461F92FC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456AF8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28EA1C1" w14:textId="77777777" w:rsidTr="00D84E2D">
        <w:tc>
          <w:tcPr>
            <w:tcW w:w="453" w:type="dxa"/>
          </w:tcPr>
          <w:p w14:paraId="3D4A26B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739" w:type="dxa"/>
            <w:shd w:val="clear" w:color="auto" w:fill="auto"/>
          </w:tcPr>
          <w:p w14:paraId="60BAFEA2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Beschrijving opdracht</w:t>
            </w:r>
          </w:p>
        </w:tc>
        <w:tc>
          <w:tcPr>
            <w:tcW w:w="2046" w:type="dxa"/>
            <w:shd w:val="clear" w:color="auto" w:fill="auto"/>
          </w:tcPr>
          <w:p w14:paraId="00C77EB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0561C77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070B11F2" w14:textId="77777777" w:rsidTr="00D84E2D">
        <w:tc>
          <w:tcPr>
            <w:tcW w:w="453" w:type="dxa"/>
          </w:tcPr>
          <w:p w14:paraId="34E021A5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lastRenderedPageBreak/>
              <w:t>7</w:t>
            </w:r>
          </w:p>
        </w:tc>
        <w:tc>
          <w:tcPr>
            <w:tcW w:w="3739" w:type="dxa"/>
            <w:shd w:val="clear" w:color="auto" w:fill="auto"/>
          </w:tcPr>
          <w:p w14:paraId="157791AF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Startdatum opdracht</w:t>
            </w:r>
          </w:p>
        </w:tc>
        <w:tc>
          <w:tcPr>
            <w:tcW w:w="2046" w:type="dxa"/>
            <w:shd w:val="clear" w:color="auto" w:fill="auto"/>
          </w:tcPr>
          <w:p w14:paraId="271C98C7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0F1DD899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1BE59B36" w14:textId="77777777" w:rsidTr="00D84E2D">
        <w:tc>
          <w:tcPr>
            <w:tcW w:w="453" w:type="dxa"/>
          </w:tcPr>
          <w:p w14:paraId="2C5C5C1D" w14:textId="2A9D5234" w:rsidR="00122BE4" w:rsidRPr="00B76C96" w:rsidRDefault="00F472B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739" w:type="dxa"/>
            <w:shd w:val="clear" w:color="auto" w:fill="auto"/>
          </w:tcPr>
          <w:p w14:paraId="6E4690D0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Datum einde overeenkomst</w:t>
            </w:r>
          </w:p>
        </w:tc>
        <w:tc>
          <w:tcPr>
            <w:tcW w:w="2046" w:type="dxa"/>
            <w:shd w:val="clear" w:color="auto" w:fill="auto"/>
          </w:tcPr>
          <w:p w14:paraId="242E68F6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237D6056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579344C9" w14:textId="77777777" w:rsidTr="00D84E2D">
        <w:tc>
          <w:tcPr>
            <w:tcW w:w="453" w:type="dxa"/>
          </w:tcPr>
          <w:p w14:paraId="52802388" w14:textId="7F741F58" w:rsidR="00122BE4" w:rsidRPr="00B76C96" w:rsidRDefault="00F472B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739" w:type="dxa"/>
            <w:shd w:val="clear" w:color="auto" w:fill="auto"/>
          </w:tcPr>
          <w:p w14:paraId="18E00C19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u hebt uitgevoerd</w:t>
            </w:r>
          </w:p>
        </w:tc>
        <w:tc>
          <w:tcPr>
            <w:tcW w:w="2046" w:type="dxa"/>
            <w:shd w:val="clear" w:color="auto" w:fill="auto"/>
          </w:tcPr>
          <w:p w14:paraId="663CDFF0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4867F79E" w14:textId="77777777" w:rsidR="00122BE4" w:rsidRPr="0081594A" w:rsidRDefault="00122BE4" w:rsidP="00D84E2D">
            <w:pPr>
              <w:pStyle w:val="BasistekstEmtio"/>
            </w:pPr>
          </w:p>
        </w:tc>
      </w:tr>
      <w:tr w:rsidR="00122BE4" w:rsidRPr="00965054" w14:paraId="355FF65F" w14:textId="77777777" w:rsidTr="00D84E2D">
        <w:tc>
          <w:tcPr>
            <w:tcW w:w="453" w:type="dxa"/>
          </w:tcPr>
          <w:p w14:paraId="47C2AB6F" w14:textId="47023712" w:rsidR="00122BE4" w:rsidRPr="00B76C96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F472B4">
              <w:rPr>
                <w:bCs/>
              </w:rPr>
              <w:t>0</w:t>
            </w:r>
          </w:p>
        </w:tc>
        <w:tc>
          <w:tcPr>
            <w:tcW w:w="3739" w:type="dxa"/>
            <w:shd w:val="clear" w:color="auto" w:fill="auto"/>
          </w:tcPr>
          <w:p w14:paraId="1237A80E" w14:textId="77777777" w:rsidR="00122BE4" w:rsidRPr="00B76C96" w:rsidRDefault="00122BE4" w:rsidP="00D84E2D">
            <w:pPr>
              <w:pStyle w:val="BasistekstEmtio"/>
              <w:rPr>
                <w:bCs/>
              </w:rPr>
            </w:pPr>
            <w:r w:rsidRPr="00B76C96">
              <w:rPr>
                <w:bCs/>
              </w:rPr>
              <w:t>Werkzaamheden die de klant zelf heeft uitgevoerd</w:t>
            </w:r>
          </w:p>
        </w:tc>
        <w:tc>
          <w:tcPr>
            <w:tcW w:w="2046" w:type="dxa"/>
            <w:shd w:val="clear" w:color="auto" w:fill="auto"/>
          </w:tcPr>
          <w:p w14:paraId="7C36D5AF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8914" w:type="dxa"/>
            <w:shd w:val="clear" w:color="auto" w:fill="auto"/>
          </w:tcPr>
          <w:p w14:paraId="5EB0880B" w14:textId="77777777" w:rsidR="00122BE4" w:rsidRPr="0081594A" w:rsidRDefault="00122BE4" w:rsidP="00D84E2D">
            <w:pPr>
              <w:pStyle w:val="BasistekstEmtio"/>
            </w:pPr>
          </w:p>
        </w:tc>
      </w:tr>
    </w:tbl>
    <w:p w14:paraId="7DE50EEE" w14:textId="577ABB0B" w:rsidR="00EA5460" w:rsidRDefault="00EA5460"/>
    <w:p w14:paraId="1A667522" w14:textId="77777777" w:rsidR="00EA5460" w:rsidRPr="00EA5460" w:rsidRDefault="00EA5460" w:rsidP="00EA5460">
      <w:pPr>
        <w:pStyle w:val="BasistekstEmtio"/>
      </w:pPr>
    </w:p>
    <w:tbl>
      <w:tblPr>
        <w:tblW w:w="15152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3739"/>
        <w:gridCol w:w="2046"/>
        <w:gridCol w:w="6945"/>
        <w:gridCol w:w="1969"/>
      </w:tblGrid>
      <w:tr w:rsidR="00122BE4" w:rsidRPr="00965054" w14:paraId="0E7909FC" w14:textId="77777777" w:rsidTr="00EA5460">
        <w:trPr>
          <w:tblHeader/>
        </w:trPr>
        <w:tc>
          <w:tcPr>
            <w:tcW w:w="453" w:type="dxa"/>
          </w:tcPr>
          <w:p w14:paraId="3D7B7553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</w:p>
        </w:tc>
        <w:tc>
          <w:tcPr>
            <w:tcW w:w="3739" w:type="dxa"/>
            <w:shd w:val="clear" w:color="auto" w:fill="auto"/>
          </w:tcPr>
          <w:p w14:paraId="4450D0B0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C</w:t>
            </w:r>
            <w:r w:rsidRPr="00B76C96">
              <w:rPr>
                <w:b/>
                <w:bCs/>
              </w:rPr>
              <w:t>ompetenties</w:t>
            </w:r>
          </w:p>
        </w:tc>
        <w:tc>
          <w:tcPr>
            <w:tcW w:w="2046" w:type="dxa"/>
            <w:shd w:val="clear" w:color="auto" w:fill="auto"/>
          </w:tcPr>
          <w:p w14:paraId="6B62BA1D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>Van toepassing ja/nee</w:t>
            </w:r>
          </w:p>
        </w:tc>
        <w:tc>
          <w:tcPr>
            <w:tcW w:w="6945" w:type="dxa"/>
            <w:shd w:val="clear" w:color="auto" w:fill="auto"/>
          </w:tcPr>
          <w:p w14:paraId="458AE3FE" w14:textId="77777777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 w:rsidRPr="00B76C96">
              <w:rPr>
                <w:b/>
                <w:bCs/>
              </w:rPr>
              <w:t xml:space="preserve">Onderbouwing van de </w:t>
            </w:r>
            <w:r>
              <w:rPr>
                <w:b/>
                <w:bCs/>
              </w:rPr>
              <w:t>competentie</w:t>
            </w:r>
          </w:p>
        </w:tc>
        <w:tc>
          <w:tcPr>
            <w:tcW w:w="1969" w:type="dxa"/>
          </w:tcPr>
          <w:p w14:paraId="7C59720B" w14:textId="603083A8" w:rsidR="00122BE4" w:rsidRPr="00B76C96" w:rsidRDefault="00122BE4" w:rsidP="00D84E2D">
            <w:pPr>
              <w:pStyle w:val="BasistekstEmtio"/>
              <w:rPr>
                <w:b/>
                <w:bCs/>
              </w:rPr>
            </w:pPr>
            <w:r>
              <w:rPr>
                <w:b/>
                <w:bCs/>
              </w:rPr>
              <w:t>Minimumvereiste (kerncompetentie)</w:t>
            </w:r>
            <w:r w:rsidR="00A241D6">
              <w:rPr>
                <w:b/>
                <w:bCs/>
              </w:rPr>
              <w:t xml:space="preserve"> of selectiecriterium</w:t>
            </w:r>
            <w:r w:rsidR="00190406">
              <w:rPr>
                <w:b/>
                <w:bCs/>
              </w:rPr>
              <w:t xml:space="preserve"> (aanvullende competentie)</w:t>
            </w:r>
          </w:p>
        </w:tc>
      </w:tr>
      <w:tr w:rsidR="00122BE4" w:rsidRPr="00965054" w14:paraId="1993C069" w14:textId="77777777" w:rsidTr="00EA5460">
        <w:tc>
          <w:tcPr>
            <w:tcW w:w="453" w:type="dxa"/>
          </w:tcPr>
          <w:p w14:paraId="5480B0EF" w14:textId="45ADCF08" w:rsidR="00122BE4" w:rsidRDefault="00122BE4" w:rsidP="00D84E2D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F5EB3">
              <w:rPr>
                <w:bCs/>
              </w:rPr>
              <w:t>1</w:t>
            </w:r>
          </w:p>
        </w:tc>
        <w:tc>
          <w:tcPr>
            <w:tcW w:w="3739" w:type="dxa"/>
            <w:shd w:val="clear" w:color="auto" w:fill="auto"/>
          </w:tcPr>
          <w:p w14:paraId="602C0C18" w14:textId="6B8FC6C2" w:rsidR="0010438A" w:rsidRPr="0010438A" w:rsidRDefault="00862897" w:rsidP="0010438A">
            <w:pPr>
              <w:pStyle w:val="BasistekstEmtio"/>
              <w:rPr>
                <w:bCs/>
              </w:rPr>
            </w:pPr>
            <w:r>
              <w:rPr>
                <w:bCs/>
              </w:rPr>
              <w:t xml:space="preserve">(1) </w:t>
            </w:r>
            <w:r w:rsidR="00765521">
              <w:rPr>
                <w:bCs/>
              </w:rPr>
              <w:t>Uit de referentieopdracht blijkt kennis van en ervaring met</w:t>
            </w:r>
            <w:r w:rsidR="0010438A">
              <w:rPr>
                <w:bCs/>
              </w:rPr>
              <w:t xml:space="preserve"> </w:t>
            </w:r>
            <w:r w:rsidR="0010438A" w:rsidRPr="0010438A">
              <w:rPr>
                <w:bCs/>
              </w:rPr>
              <w:t xml:space="preserve">de inrichting en implementatie van een door </w:t>
            </w:r>
            <w:proofErr w:type="spellStart"/>
            <w:r w:rsidR="0010438A" w:rsidRPr="0010438A">
              <w:rPr>
                <w:bCs/>
              </w:rPr>
              <w:t>RvIG</w:t>
            </w:r>
            <w:proofErr w:type="spellEnd"/>
            <w:r w:rsidR="0010438A" w:rsidRPr="0010438A">
              <w:rPr>
                <w:bCs/>
              </w:rPr>
              <w:t xml:space="preserve"> getoetst en geaccepteerd burgerzakensysteem, met daarin ondersteuning aan burgerzakenprocessen zoals gespecificeerd in de eisen van GEMMA, met uitzondering van Module 14 CRIB:</w:t>
            </w:r>
          </w:p>
          <w:p w14:paraId="14D8EDE1" w14:textId="07211385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Generiek </w:t>
            </w:r>
          </w:p>
          <w:p w14:paraId="612A9F90" w14:textId="7E01CFE4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01 (Afstamming) </w:t>
            </w:r>
          </w:p>
          <w:p w14:paraId="3B383473" w14:textId="30081F24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02 (Naam en Geslacht) </w:t>
            </w:r>
          </w:p>
          <w:p w14:paraId="7640F125" w14:textId="7CAC8183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03 (Documenten) </w:t>
            </w:r>
          </w:p>
          <w:p w14:paraId="347022AF" w14:textId="4CEA5449" w:rsidR="0010438A" w:rsidRPr="0010438A" w:rsidRDefault="0010438A" w:rsidP="0010438A">
            <w:pPr>
              <w:pStyle w:val="Opsommingteken1eniveauEmtio"/>
            </w:pPr>
            <w:r w:rsidRPr="0010438A">
              <w:lastRenderedPageBreak/>
              <w:t xml:space="preserve">Burgerzaken modules - Module 04 (Huwelijk) </w:t>
            </w:r>
          </w:p>
          <w:p w14:paraId="4CEF725C" w14:textId="0D2500C2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05 (Migratie) </w:t>
            </w:r>
          </w:p>
          <w:p w14:paraId="190304A6" w14:textId="4DD74843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06 (Nationaliteit) </w:t>
            </w:r>
          </w:p>
          <w:p w14:paraId="23D603E3" w14:textId="20AAF885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07 (Reisdocumenten) </w:t>
            </w:r>
          </w:p>
          <w:p w14:paraId="645FDC0D" w14:textId="3826110D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08 (Rijbewijzen) </w:t>
            </w:r>
          </w:p>
          <w:p w14:paraId="4C89CE97" w14:textId="02CD48E2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09 (Overlijden) </w:t>
            </w:r>
          </w:p>
          <w:p w14:paraId="5DC757F6" w14:textId="5D9E77CD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10 (Overig) </w:t>
            </w:r>
          </w:p>
          <w:p w14:paraId="438661CB" w14:textId="3C0FCE84" w:rsidR="0010438A" w:rsidRPr="0010438A" w:rsidRDefault="0010438A" w:rsidP="0010438A">
            <w:pPr>
              <w:pStyle w:val="Opsommingteken1eniveauEmtio"/>
            </w:pPr>
            <w:r w:rsidRPr="0010438A">
              <w:t xml:space="preserve">Burgerzaken modules - Module 11 (Onderzoek) </w:t>
            </w:r>
          </w:p>
          <w:p w14:paraId="15627207" w14:textId="53A6D5B4" w:rsidR="0010438A" w:rsidRPr="0010438A" w:rsidRDefault="0010438A" w:rsidP="0010438A">
            <w:pPr>
              <w:pStyle w:val="Opsommingteken1eniveauEmtio"/>
            </w:pPr>
            <w:r w:rsidRPr="0010438A">
              <w:t>Burgerzaken modules - Module 12 (Binnengemeentelijke levering)</w:t>
            </w:r>
          </w:p>
          <w:p w14:paraId="681096FD" w14:textId="2493BED3" w:rsidR="00122BE4" w:rsidRPr="00B76C96" w:rsidRDefault="0010438A" w:rsidP="0010438A">
            <w:pPr>
              <w:pStyle w:val="Opsommingteken1eniveauEmtio"/>
            </w:pPr>
            <w:r w:rsidRPr="0010438A">
              <w:t>Burgerzaken modules - Module 13 (Verkiezingen)</w:t>
            </w:r>
          </w:p>
        </w:tc>
        <w:tc>
          <w:tcPr>
            <w:tcW w:w="2046" w:type="dxa"/>
            <w:shd w:val="clear" w:color="auto" w:fill="auto"/>
          </w:tcPr>
          <w:p w14:paraId="5F7D63C4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686939B5" w14:textId="77777777" w:rsidR="00122BE4" w:rsidRPr="0081594A" w:rsidRDefault="00122BE4" w:rsidP="00D84E2D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27D7B6FD" w14:textId="77777777" w:rsidR="00122BE4" w:rsidRPr="0081594A" w:rsidRDefault="00122BE4" w:rsidP="00D84E2D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285E0F44" w14:textId="77777777" w:rsidTr="00EA5460">
        <w:tc>
          <w:tcPr>
            <w:tcW w:w="453" w:type="dxa"/>
          </w:tcPr>
          <w:p w14:paraId="54492DF9" w14:textId="37EC3FD2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F5EB3">
              <w:rPr>
                <w:bCs/>
              </w:rPr>
              <w:t>2</w:t>
            </w:r>
          </w:p>
        </w:tc>
        <w:tc>
          <w:tcPr>
            <w:tcW w:w="3739" w:type="dxa"/>
            <w:shd w:val="clear" w:color="auto" w:fill="auto"/>
          </w:tcPr>
          <w:p w14:paraId="16757B48" w14:textId="7D5933ED" w:rsidR="00122BE4" w:rsidRDefault="002837F2" w:rsidP="00122BE4">
            <w:r>
              <w:rPr>
                <w:bCs/>
              </w:rPr>
              <w:t xml:space="preserve">(2) </w:t>
            </w:r>
            <w:r w:rsidR="00B1622C">
              <w:rPr>
                <w:bCs/>
              </w:rPr>
              <w:t xml:space="preserve">Uit de referentieopdracht blijkt kennis van en ervaring met </w:t>
            </w:r>
            <w:r>
              <w:t xml:space="preserve">het </w:t>
            </w:r>
            <w:r w:rsidR="00164940" w:rsidRPr="00164940">
              <w:t xml:space="preserve">ondersteunen van de beheerorganisatie van opdrachtgevers door </w:t>
            </w:r>
            <w:r w:rsidR="00164940" w:rsidRPr="00164940">
              <w:lastRenderedPageBreak/>
              <w:t xml:space="preserve">middel van tweede- en derdelijns supportdiensten, nadat het burgerzakensysteem bij opdrachtgevers in productie is.  </w:t>
            </w:r>
          </w:p>
        </w:tc>
        <w:tc>
          <w:tcPr>
            <w:tcW w:w="2046" w:type="dxa"/>
            <w:shd w:val="clear" w:color="auto" w:fill="auto"/>
          </w:tcPr>
          <w:p w14:paraId="34073A1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144D7D3F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BCAA663" w14:textId="7F0835D8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  <w:tr w:rsidR="00122BE4" w:rsidRPr="00965054" w14:paraId="0521155B" w14:textId="77777777" w:rsidTr="00EA5460">
        <w:tc>
          <w:tcPr>
            <w:tcW w:w="453" w:type="dxa"/>
          </w:tcPr>
          <w:p w14:paraId="3B7C5B60" w14:textId="622A06BA" w:rsidR="00122BE4" w:rsidRDefault="00122BE4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F5EB3">
              <w:rPr>
                <w:bCs/>
              </w:rPr>
              <w:t>3</w:t>
            </w:r>
          </w:p>
        </w:tc>
        <w:tc>
          <w:tcPr>
            <w:tcW w:w="3739" w:type="dxa"/>
            <w:shd w:val="clear" w:color="auto" w:fill="auto"/>
          </w:tcPr>
          <w:p w14:paraId="2CCA4A24" w14:textId="3EC110F0" w:rsidR="00122BE4" w:rsidRDefault="00DD1204" w:rsidP="00122BE4">
            <w:r>
              <w:rPr>
                <w:bCs/>
              </w:rPr>
              <w:t xml:space="preserve">(3) </w:t>
            </w:r>
            <w:r w:rsidR="00122BE4" w:rsidRPr="00FD6ACC">
              <w:rPr>
                <w:bCs/>
              </w:rPr>
              <w:t xml:space="preserve">Uit de referentieopdracht blijkt kennis van en ervaring met </w:t>
            </w:r>
            <w:r w:rsidR="00CB3101" w:rsidRPr="00CB3101">
              <w:rPr>
                <w:bCs/>
              </w:rPr>
              <w:t xml:space="preserve">het integreren van onderdelen van een burgerzakensysteem met overige applicaties, software en/of </w:t>
            </w:r>
            <w:proofErr w:type="spellStart"/>
            <w:r w:rsidR="00CB3101" w:rsidRPr="00CB3101">
              <w:rPr>
                <w:bCs/>
              </w:rPr>
              <w:t>webservices</w:t>
            </w:r>
            <w:proofErr w:type="spellEnd"/>
            <w:r w:rsidR="00CB3101" w:rsidRPr="00CB3101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678B1FDE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5F526ADA" w14:textId="77777777" w:rsidR="00122BE4" w:rsidRPr="0081594A" w:rsidRDefault="00122BE4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D9D9D9" w:themeFill="background2" w:themeFillShade="D9"/>
          </w:tcPr>
          <w:p w14:paraId="77DA19EA" w14:textId="79069840" w:rsidR="00122BE4" w:rsidRDefault="00CD770B" w:rsidP="00122BE4">
            <w:pPr>
              <w:pStyle w:val="BasistekstEmtio"/>
            </w:pPr>
            <w:r>
              <w:t>Minimumvereiste</w:t>
            </w:r>
          </w:p>
        </w:tc>
      </w:tr>
      <w:tr w:rsidR="00537058" w:rsidRPr="00965054" w14:paraId="7ABBBC61" w14:textId="77777777" w:rsidTr="00FF0535">
        <w:tc>
          <w:tcPr>
            <w:tcW w:w="453" w:type="dxa"/>
          </w:tcPr>
          <w:p w14:paraId="3006CE63" w14:textId="015102B0" w:rsidR="00537058" w:rsidRDefault="00E84486" w:rsidP="00122BE4">
            <w:pPr>
              <w:pStyle w:val="BasistekstEmtio"/>
              <w:rPr>
                <w:bCs/>
              </w:rPr>
            </w:pPr>
            <w:r>
              <w:rPr>
                <w:bCs/>
              </w:rPr>
              <w:t>1</w:t>
            </w:r>
            <w:r w:rsidR="003F5EB3">
              <w:rPr>
                <w:bCs/>
              </w:rPr>
              <w:t>4</w:t>
            </w:r>
          </w:p>
        </w:tc>
        <w:tc>
          <w:tcPr>
            <w:tcW w:w="3739" w:type="dxa"/>
            <w:shd w:val="clear" w:color="auto" w:fill="auto"/>
          </w:tcPr>
          <w:p w14:paraId="102884E9" w14:textId="360EA718" w:rsidR="00537058" w:rsidRPr="00FD6ACC" w:rsidRDefault="00DD1204" w:rsidP="00122BE4">
            <w:pPr>
              <w:rPr>
                <w:bCs/>
              </w:rPr>
            </w:pPr>
            <w:r>
              <w:rPr>
                <w:bCs/>
              </w:rPr>
              <w:t>(</w:t>
            </w:r>
            <w:r w:rsidR="004B29E9">
              <w:rPr>
                <w:bCs/>
              </w:rPr>
              <w:t>Aan</w:t>
            </w:r>
            <w:r w:rsidR="00A241D6">
              <w:rPr>
                <w:bCs/>
              </w:rPr>
              <w:t>vullende competentie, zie paragrafen 7.1 en 7.2 Selectieleidraad)</w:t>
            </w:r>
            <w:r>
              <w:rPr>
                <w:bCs/>
              </w:rPr>
              <w:t xml:space="preserve"> </w:t>
            </w:r>
            <w:r w:rsidR="004B378A">
              <w:rPr>
                <w:bCs/>
              </w:rPr>
              <w:t xml:space="preserve">Uit de referentieopdracht blijkt kennis van en ervaring met </w:t>
            </w:r>
            <w:r w:rsidR="004B29E9" w:rsidRPr="004B29E9">
              <w:rPr>
                <w:bCs/>
              </w:rPr>
              <w:t xml:space="preserve">het leveren, implementeren, beheren en onderhouden van producten en/of diensten voor digitalisering van de dienstverlening- en </w:t>
            </w:r>
            <w:proofErr w:type="spellStart"/>
            <w:r w:rsidR="004B29E9" w:rsidRPr="004B29E9">
              <w:rPr>
                <w:bCs/>
              </w:rPr>
              <w:t>self</w:t>
            </w:r>
            <w:proofErr w:type="spellEnd"/>
            <w:r w:rsidR="004B29E9" w:rsidRPr="004B29E9">
              <w:rPr>
                <w:bCs/>
              </w:rPr>
              <w:t>-service-processen en -functionaliteiten voor burgers en bedrijven in relatie tot burgerzaken</w:t>
            </w:r>
            <w:r w:rsidR="004B29E9">
              <w:rPr>
                <w:bCs/>
              </w:rPr>
              <w:t>.</w:t>
            </w:r>
          </w:p>
        </w:tc>
        <w:tc>
          <w:tcPr>
            <w:tcW w:w="2046" w:type="dxa"/>
            <w:shd w:val="clear" w:color="auto" w:fill="auto"/>
          </w:tcPr>
          <w:p w14:paraId="7D7F8E8F" w14:textId="77777777" w:rsidR="00537058" w:rsidRPr="0081594A" w:rsidRDefault="00537058" w:rsidP="00122BE4">
            <w:pPr>
              <w:pStyle w:val="BasistekstEmtio"/>
            </w:pPr>
          </w:p>
        </w:tc>
        <w:tc>
          <w:tcPr>
            <w:tcW w:w="6945" w:type="dxa"/>
            <w:shd w:val="clear" w:color="auto" w:fill="auto"/>
          </w:tcPr>
          <w:p w14:paraId="218CF714" w14:textId="77777777" w:rsidR="00537058" w:rsidRPr="0081594A" w:rsidRDefault="00537058" w:rsidP="00122BE4">
            <w:pPr>
              <w:pStyle w:val="BasistekstEmtio"/>
            </w:pPr>
          </w:p>
        </w:tc>
        <w:tc>
          <w:tcPr>
            <w:tcW w:w="1969" w:type="dxa"/>
            <w:shd w:val="clear" w:color="auto" w:fill="F2D6E5" w:themeFill="accent3" w:themeFillTint="33"/>
          </w:tcPr>
          <w:p w14:paraId="37EF8485" w14:textId="4E58E22A" w:rsidR="00537058" w:rsidRDefault="00190406" w:rsidP="00122BE4">
            <w:pPr>
              <w:pStyle w:val="BasistekstEmtio"/>
            </w:pPr>
            <w:r>
              <w:t>Selectiecriterium</w:t>
            </w:r>
          </w:p>
        </w:tc>
      </w:tr>
    </w:tbl>
    <w:p w14:paraId="4221CEA6" w14:textId="77777777" w:rsidR="00122BE4" w:rsidRDefault="00122BE4" w:rsidP="00122BE4"/>
    <w:p w14:paraId="26019517" w14:textId="77777777" w:rsidR="00122BE4" w:rsidRDefault="00122BE4" w:rsidP="00122BE4"/>
    <w:p w14:paraId="25C16494" w14:textId="7BE9548B" w:rsidR="00122BE4" w:rsidRPr="00995232" w:rsidRDefault="00122BE4" w:rsidP="00122BE4">
      <w:pPr>
        <w:pStyle w:val="BasistekstEmtio"/>
        <w:ind w:left="-1276"/>
      </w:pPr>
      <w:r w:rsidRPr="00995232">
        <w:t xml:space="preserve">Ondergetekende </w:t>
      </w:r>
      <w:r w:rsidR="00251E08">
        <w:t xml:space="preserve">(Inschrijver) </w:t>
      </w:r>
      <w:r w:rsidRPr="00995232">
        <w:t>verklaart bovenstaande tabel naar waarheid te hebben ingevuld.</w:t>
      </w:r>
    </w:p>
    <w:p w14:paraId="30FDA1B5" w14:textId="77777777" w:rsidR="00122BE4" w:rsidRPr="00995232" w:rsidRDefault="00122BE4" w:rsidP="00122BE4">
      <w:pPr>
        <w:pStyle w:val="BasistekstEmtio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122BE4" w:rsidRPr="00995232" w14:paraId="41AAB60E" w14:textId="77777777" w:rsidTr="00D84E2D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0D316643" w14:textId="5AA5F230" w:rsidR="00122BE4" w:rsidRPr="00995232" w:rsidRDefault="00410389" w:rsidP="00D84E2D">
            <w:pPr>
              <w:pStyle w:val="BasistekstEmtio"/>
            </w:pPr>
            <w:r>
              <w:t>Inschrijver</w:t>
            </w:r>
          </w:p>
          <w:p w14:paraId="3B2CD31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134F7B6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17005E" w14:textId="77777777" w:rsidR="00122BE4" w:rsidRPr="00995232" w:rsidRDefault="00122BE4" w:rsidP="00D84E2D">
            <w:pPr>
              <w:pStyle w:val="BasistekstEmtio"/>
            </w:pPr>
            <w:r w:rsidRPr="00995232">
              <w:lastRenderedPageBreak/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5E25B" w14:textId="77777777" w:rsidR="00122BE4" w:rsidRPr="00995232" w:rsidRDefault="00122BE4" w:rsidP="00D84E2D">
            <w:pPr>
              <w:pStyle w:val="BasistekstEmtio"/>
            </w:pPr>
          </w:p>
          <w:p w14:paraId="73796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551C74C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3E8EB6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C9F6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088DE07D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577BC8" w14:textId="77777777" w:rsidR="00122BE4" w:rsidRPr="00995232" w:rsidRDefault="00122BE4" w:rsidP="00D84E2D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AB4E" w14:textId="77777777" w:rsidR="00122BE4" w:rsidRPr="00995232" w:rsidRDefault="00122BE4" w:rsidP="00D84E2D">
            <w:pPr>
              <w:pStyle w:val="BasistekstEmtio"/>
            </w:pPr>
          </w:p>
          <w:p w14:paraId="0F9CAEB9" w14:textId="77777777" w:rsidR="00122BE4" w:rsidRPr="00995232" w:rsidRDefault="00122BE4" w:rsidP="00D84E2D">
            <w:pPr>
              <w:pStyle w:val="BasistekstEmtio"/>
            </w:pPr>
          </w:p>
          <w:p w14:paraId="08E7AB74" w14:textId="77777777" w:rsidR="00122BE4" w:rsidRPr="00995232" w:rsidRDefault="00122BE4" w:rsidP="00D84E2D">
            <w:pPr>
              <w:pStyle w:val="BasistekstEmtio"/>
            </w:pPr>
          </w:p>
          <w:p w14:paraId="3AA9361E" w14:textId="77777777" w:rsidR="00122BE4" w:rsidRPr="00995232" w:rsidRDefault="00122BE4" w:rsidP="00D84E2D">
            <w:pPr>
              <w:pStyle w:val="BasistekstEmtio"/>
            </w:pPr>
          </w:p>
        </w:tc>
      </w:tr>
      <w:tr w:rsidR="00122BE4" w:rsidRPr="00995232" w14:paraId="4FF4A912" w14:textId="77777777" w:rsidTr="00D84E2D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E9C8BE" w14:textId="77777777" w:rsidR="00122BE4" w:rsidRPr="00995232" w:rsidRDefault="00122BE4" w:rsidP="00D84E2D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F6BE" w14:textId="77777777" w:rsidR="00122BE4" w:rsidRPr="00995232" w:rsidRDefault="00122BE4" w:rsidP="00D84E2D">
            <w:pPr>
              <w:pStyle w:val="BasistekstEmtio"/>
            </w:pPr>
          </w:p>
        </w:tc>
      </w:tr>
    </w:tbl>
    <w:p w14:paraId="5940CDD6" w14:textId="4E7D63FE" w:rsidR="00B1622C" w:rsidRDefault="00B1622C" w:rsidP="003F3547">
      <w:pPr>
        <w:pStyle w:val="BasistekstEmtio"/>
      </w:pPr>
    </w:p>
    <w:p w14:paraId="3B71DDE4" w14:textId="42B4282C" w:rsidR="00DD1204" w:rsidRDefault="00DD1204" w:rsidP="00251E08">
      <w:pPr>
        <w:pStyle w:val="BasistekstEmtio"/>
        <w:ind w:left="-1276"/>
      </w:pPr>
      <w:r>
        <w:t xml:space="preserve">Ondergetekende (referent) verklaart dat de </w:t>
      </w:r>
      <w:r w:rsidR="00251E08">
        <w:t>referentiebeschrijving de waarheid weergeeft én dat de werkzaamheden naar tevredenheid zijn uitgevoerd.</w:t>
      </w:r>
    </w:p>
    <w:p w14:paraId="147606B7" w14:textId="77777777" w:rsidR="00251E08" w:rsidRDefault="00251E08" w:rsidP="00251E08">
      <w:pPr>
        <w:pStyle w:val="BasistekstEmtio"/>
        <w:ind w:left="-1276"/>
      </w:pPr>
    </w:p>
    <w:tbl>
      <w:tblPr>
        <w:tblW w:w="10241" w:type="dxa"/>
        <w:tblInd w:w="-1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16"/>
        <w:gridCol w:w="6825"/>
      </w:tblGrid>
      <w:tr w:rsidR="00DD1204" w:rsidRPr="00995232" w14:paraId="3CA36BE0" w14:textId="77777777" w:rsidTr="00E901C1">
        <w:tc>
          <w:tcPr>
            <w:tcW w:w="10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08080"/>
          </w:tcPr>
          <w:p w14:paraId="505AD072" w14:textId="0C18B56D" w:rsidR="00DD1204" w:rsidRPr="00995232" w:rsidRDefault="00251E08" w:rsidP="00E901C1">
            <w:pPr>
              <w:pStyle w:val="BasistekstEmtio"/>
            </w:pPr>
            <w:r>
              <w:t>Referent</w:t>
            </w:r>
          </w:p>
          <w:p w14:paraId="46FB9582" w14:textId="77777777" w:rsidR="00DD1204" w:rsidRPr="00995232" w:rsidRDefault="00DD1204" w:rsidP="00E901C1">
            <w:pPr>
              <w:pStyle w:val="BasistekstEmtio"/>
            </w:pPr>
          </w:p>
        </w:tc>
      </w:tr>
      <w:tr w:rsidR="00DD1204" w:rsidRPr="00995232" w14:paraId="43761F65" w14:textId="77777777" w:rsidTr="00E901C1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6E4D6F" w14:textId="77777777" w:rsidR="00DD1204" w:rsidRPr="00995232" w:rsidRDefault="00DD1204" w:rsidP="00E901C1">
            <w:pPr>
              <w:pStyle w:val="BasistekstEmtio"/>
            </w:pPr>
            <w:r w:rsidRPr="00995232">
              <w:t xml:space="preserve">Naam tekenbevoegde functionaris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8C17" w14:textId="77777777" w:rsidR="00DD1204" w:rsidRPr="00995232" w:rsidRDefault="00DD1204" w:rsidP="00E901C1">
            <w:pPr>
              <w:pStyle w:val="BasistekstEmtio"/>
            </w:pPr>
          </w:p>
          <w:p w14:paraId="1514365C" w14:textId="77777777" w:rsidR="00DD1204" w:rsidRPr="00995232" w:rsidRDefault="00DD1204" w:rsidP="00E901C1">
            <w:pPr>
              <w:pStyle w:val="BasistekstEmtio"/>
            </w:pPr>
          </w:p>
        </w:tc>
      </w:tr>
      <w:tr w:rsidR="00DD1204" w:rsidRPr="00995232" w14:paraId="25F43E43" w14:textId="77777777" w:rsidTr="00E901C1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9F3378" w14:textId="77777777" w:rsidR="00DD1204" w:rsidRPr="00995232" w:rsidRDefault="00DD1204" w:rsidP="00E901C1">
            <w:pPr>
              <w:pStyle w:val="BasistekstEmtio"/>
            </w:pPr>
            <w:r w:rsidRPr="00995232">
              <w:t xml:space="preserve">Functie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64AE6" w14:textId="77777777" w:rsidR="00DD1204" w:rsidRPr="00995232" w:rsidRDefault="00DD1204" w:rsidP="00E901C1">
            <w:pPr>
              <w:pStyle w:val="BasistekstEmtio"/>
            </w:pPr>
          </w:p>
        </w:tc>
      </w:tr>
      <w:tr w:rsidR="00DD1204" w:rsidRPr="00995232" w14:paraId="30A7F382" w14:textId="77777777" w:rsidTr="00E901C1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05489D" w14:textId="77777777" w:rsidR="00DD1204" w:rsidRPr="00995232" w:rsidRDefault="00DD1204" w:rsidP="00E901C1">
            <w:pPr>
              <w:pStyle w:val="BasistekstEmtio"/>
            </w:pPr>
            <w:r w:rsidRPr="00995232">
              <w:t>Handtekening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7252" w14:textId="77777777" w:rsidR="00DD1204" w:rsidRPr="00995232" w:rsidRDefault="00DD1204" w:rsidP="00E901C1">
            <w:pPr>
              <w:pStyle w:val="BasistekstEmtio"/>
            </w:pPr>
          </w:p>
          <w:p w14:paraId="529191F9" w14:textId="77777777" w:rsidR="00DD1204" w:rsidRPr="00995232" w:rsidRDefault="00DD1204" w:rsidP="00E901C1">
            <w:pPr>
              <w:pStyle w:val="BasistekstEmtio"/>
            </w:pPr>
          </w:p>
          <w:p w14:paraId="3599E3A9" w14:textId="77777777" w:rsidR="00DD1204" w:rsidRPr="00995232" w:rsidRDefault="00DD1204" w:rsidP="00E901C1">
            <w:pPr>
              <w:pStyle w:val="BasistekstEmtio"/>
            </w:pPr>
          </w:p>
          <w:p w14:paraId="6BBF9AF1" w14:textId="77777777" w:rsidR="00DD1204" w:rsidRPr="00995232" w:rsidRDefault="00DD1204" w:rsidP="00E901C1">
            <w:pPr>
              <w:pStyle w:val="BasistekstEmtio"/>
            </w:pPr>
          </w:p>
        </w:tc>
      </w:tr>
      <w:tr w:rsidR="00DD1204" w:rsidRPr="00995232" w14:paraId="1F0209B6" w14:textId="77777777" w:rsidTr="00E901C1"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63581B1" w14:textId="77777777" w:rsidR="00DD1204" w:rsidRPr="00995232" w:rsidRDefault="00DD1204" w:rsidP="00E901C1">
            <w:pPr>
              <w:pStyle w:val="BasistekstEmtio"/>
            </w:pPr>
            <w:r w:rsidRPr="00995232">
              <w:t xml:space="preserve">Plaats en datum </w:t>
            </w:r>
          </w:p>
        </w:tc>
        <w:tc>
          <w:tcPr>
            <w:tcW w:w="6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D375F" w14:textId="77777777" w:rsidR="00DD1204" w:rsidRPr="00995232" w:rsidRDefault="00DD1204" w:rsidP="00E901C1">
            <w:pPr>
              <w:pStyle w:val="BasistekstEmtio"/>
            </w:pPr>
          </w:p>
        </w:tc>
      </w:tr>
    </w:tbl>
    <w:p w14:paraId="153FEC59" w14:textId="77777777" w:rsidR="00DD1204" w:rsidRPr="003F3547" w:rsidRDefault="00DD1204" w:rsidP="003F3547">
      <w:pPr>
        <w:pStyle w:val="BasistekstEmtio"/>
      </w:pPr>
    </w:p>
    <w:sectPr w:rsidR="00DD1204" w:rsidRPr="003F3547" w:rsidSect="00122BE4">
      <w:headerReference w:type="default" r:id="rId11"/>
      <w:footerReference w:type="default" r:id="rId12"/>
      <w:pgSz w:w="16838" w:h="11906" w:orient="landscape" w:code="9"/>
      <w:pgMar w:top="1219" w:right="1843" w:bottom="2268" w:left="2269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E163D" w14:textId="77777777" w:rsidR="00BD6334" w:rsidRPr="003F3547" w:rsidRDefault="00BD6334" w:rsidP="003F3547">
      <w:pPr>
        <w:pStyle w:val="Voettekst"/>
      </w:pPr>
    </w:p>
  </w:endnote>
  <w:endnote w:type="continuationSeparator" w:id="0">
    <w:p w14:paraId="41657892" w14:textId="77777777" w:rsidR="00BD6334" w:rsidRPr="003F3547" w:rsidRDefault="00BD6334" w:rsidP="003F3547">
      <w:pPr>
        <w:pStyle w:val="Voettekst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Calibri"/>
    <w:panose1 w:val="00000000000000000000"/>
    <w:charset w:val="00"/>
    <w:family w:val="roman"/>
    <w:notTrueType/>
    <w:pitch w:val="default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20000007" w:usb1="00000001" w:usb2="00000000" w:usb3="00000000" w:csb0="00000193" w:csb1="00000000"/>
  </w:font>
  <w:font w:name="Nunito Light">
    <w:altName w:val="Calibri"/>
    <w:charset w:val="00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8817937"/>
      <w:docPartObj>
        <w:docPartGallery w:val="Page Numbers (Bottom of Page)"/>
        <w:docPartUnique/>
      </w:docPartObj>
    </w:sdtPr>
    <w:sdtEndPr/>
    <w:sdtContent>
      <w:p w14:paraId="52C21AFA" w14:textId="24DC7CED" w:rsidR="00CD770B" w:rsidRDefault="00CD770B">
        <w:pPr>
          <w:pStyle w:val="Voet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FCD3108" w14:textId="77777777" w:rsidR="00CD770B" w:rsidRDefault="00CD770B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F43545" w14:textId="77777777" w:rsidR="00BD6334" w:rsidRPr="003F3547" w:rsidRDefault="00BD6334" w:rsidP="003F3547">
      <w:pPr>
        <w:pStyle w:val="Voettekst"/>
      </w:pPr>
    </w:p>
  </w:footnote>
  <w:footnote w:type="continuationSeparator" w:id="0">
    <w:p w14:paraId="15595F7B" w14:textId="77777777" w:rsidR="00BD6334" w:rsidRPr="003F3547" w:rsidRDefault="00BD6334" w:rsidP="003F3547">
      <w:pPr>
        <w:pStyle w:val="Voetteks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3A365" w14:textId="1678805E" w:rsidR="00924487" w:rsidRDefault="00924487" w:rsidP="00122BE4">
    <w:pPr>
      <w:pStyle w:val="Koptekst"/>
      <w:jc w:val="right"/>
      <w:rPr>
        <w:noProof/>
      </w:rPr>
    </w:pPr>
  </w:p>
  <w:p w14:paraId="441F53CB" w14:textId="76574B6A" w:rsidR="00122BE4" w:rsidRDefault="00B56800" w:rsidP="00122BE4">
    <w:pPr>
      <w:pStyle w:val="Koptekst"/>
      <w:jc w:val="right"/>
    </w:pPr>
    <w:r>
      <w:rPr>
        <w:noProof/>
      </w:rPr>
      <w:t xml:space="preserve">    </w:t>
    </w:r>
    <w:r w:rsidR="00483A0C">
      <w:rPr>
        <w:noProof/>
      </w:rPr>
      <w:drawing>
        <wp:inline distT="0" distB="0" distL="0" distR="0" wp14:anchorId="0DF51786" wp14:editId="0E942675">
          <wp:extent cx="2758723" cy="1241425"/>
          <wp:effectExtent l="0" t="0" r="3810" b="0"/>
          <wp:docPr id="5" name="Afbeelding 5" descr="Afbeelding met tekst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fbeelding 5" descr="Afbeelding met tekst&#10;&#10;Automatisch gegenereerde beschrijvi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60240" cy="124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6E35C27"/>
    <w:multiLevelType w:val="multilevel"/>
    <w:tmpl w:val="39804AB4"/>
    <w:lvl w:ilvl="0">
      <w:start w:val="1"/>
      <w:numFmt w:val="decimal"/>
      <w:lvlText w:val="%1"/>
      <w:lvlJc w:val="left"/>
      <w:pPr>
        <w:tabs>
          <w:tab w:val="num" w:pos="567"/>
        </w:tabs>
        <w:ind w:left="851" w:hanging="851"/>
      </w:pPr>
      <w:rPr>
        <w:rFonts w:hint="default"/>
        <w:sz w:val="58"/>
        <w:szCs w:val="18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09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992" w:hanging="99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64"/>
        </w:tabs>
        <w:ind w:left="964" w:hanging="964"/>
      </w:pPr>
      <w:rPr>
        <w:rFonts w:hint="default"/>
      </w:rPr>
    </w:lvl>
    <w:lvl w:ilvl="5">
      <w:numFmt w:val="none"/>
      <w:lvlText w:val="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numFmt w:val="none"/>
      <w:lvlText w:val="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numFmt w:val="none"/>
      <w:lvlText w:val="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numFmt w:val="none"/>
      <w:lvlText w:val="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3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Kop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4" w15:restartNumberingAfterBreak="0">
    <w:nsid w:val="42E800D1"/>
    <w:multiLevelType w:val="multilevel"/>
    <w:tmpl w:val="90A8103A"/>
    <w:numStyleLink w:val="BijlagenummeringEmtio"/>
  </w:abstractNum>
  <w:abstractNum w:abstractNumId="25" w15:restartNumberingAfterBreak="0">
    <w:nsid w:val="43A561BB"/>
    <w:multiLevelType w:val="multilevel"/>
    <w:tmpl w:val="8576664C"/>
    <w:numStyleLink w:val="OpsommingtekenEmtio"/>
  </w:abstractNum>
  <w:abstractNum w:abstractNumId="26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2"/>
  </w:num>
  <w:num w:numId="3">
    <w:abstractNumId w:val="26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3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5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E4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2490"/>
    <w:rsid w:val="0004513F"/>
    <w:rsid w:val="00050D4B"/>
    <w:rsid w:val="0005205D"/>
    <w:rsid w:val="00052426"/>
    <w:rsid w:val="00052FF4"/>
    <w:rsid w:val="00053E43"/>
    <w:rsid w:val="0005430B"/>
    <w:rsid w:val="0005732F"/>
    <w:rsid w:val="00060731"/>
    <w:rsid w:val="00066DF0"/>
    <w:rsid w:val="00072C27"/>
    <w:rsid w:val="00074DAC"/>
    <w:rsid w:val="0007714E"/>
    <w:rsid w:val="0009698A"/>
    <w:rsid w:val="000A1B78"/>
    <w:rsid w:val="000B4190"/>
    <w:rsid w:val="000C01D4"/>
    <w:rsid w:val="000C0969"/>
    <w:rsid w:val="000C1A1A"/>
    <w:rsid w:val="000D38F1"/>
    <w:rsid w:val="000D6AB7"/>
    <w:rsid w:val="000E1539"/>
    <w:rsid w:val="000E4781"/>
    <w:rsid w:val="000E55A1"/>
    <w:rsid w:val="000E6E43"/>
    <w:rsid w:val="000F213A"/>
    <w:rsid w:val="000F2D93"/>
    <w:rsid w:val="000F650E"/>
    <w:rsid w:val="00100B98"/>
    <w:rsid w:val="00103CE7"/>
    <w:rsid w:val="0010438A"/>
    <w:rsid w:val="00106601"/>
    <w:rsid w:val="00110A9F"/>
    <w:rsid w:val="001170AE"/>
    <w:rsid w:val="00122BE4"/>
    <w:rsid w:val="00122DED"/>
    <w:rsid w:val="00124D11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64940"/>
    <w:rsid w:val="00172B1D"/>
    <w:rsid w:val="0018093D"/>
    <w:rsid w:val="00187A59"/>
    <w:rsid w:val="00190406"/>
    <w:rsid w:val="00191437"/>
    <w:rsid w:val="00194838"/>
    <w:rsid w:val="001B1B37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34C"/>
    <w:rsid w:val="00225889"/>
    <w:rsid w:val="00230B64"/>
    <w:rsid w:val="00236DE9"/>
    <w:rsid w:val="00242226"/>
    <w:rsid w:val="002518D2"/>
    <w:rsid w:val="00251E08"/>
    <w:rsid w:val="00252B9A"/>
    <w:rsid w:val="00254088"/>
    <w:rsid w:val="00256039"/>
    <w:rsid w:val="0025694A"/>
    <w:rsid w:val="00257AA9"/>
    <w:rsid w:val="00262D4E"/>
    <w:rsid w:val="002646C8"/>
    <w:rsid w:val="00272076"/>
    <w:rsid w:val="00280D1D"/>
    <w:rsid w:val="00282B5D"/>
    <w:rsid w:val="00283592"/>
    <w:rsid w:val="002837F2"/>
    <w:rsid w:val="00286914"/>
    <w:rsid w:val="00294CD2"/>
    <w:rsid w:val="002956BA"/>
    <w:rsid w:val="002A2E44"/>
    <w:rsid w:val="002A7616"/>
    <w:rsid w:val="002B08A4"/>
    <w:rsid w:val="002B2998"/>
    <w:rsid w:val="002B2D94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34D4B"/>
    <w:rsid w:val="00335B5E"/>
    <w:rsid w:val="00337A4D"/>
    <w:rsid w:val="00337DDE"/>
    <w:rsid w:val="00345315"/>
    <w:rsid w:val="00345641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85AAF"/>
    <w:rsid w:val="0039126D"/>
    <w:rsid w:val="003964D4"/>
    <w:rsid w:val="0039656A"/>
    <w:rsid w:val="003A5ED3"/>
    <w:rsid w:val="003A6677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5EB3"/>
    <w:rsid w:val="003F768C"/>
    <w:rsid w:val="004001AF"/>
    <w:rsid w:val="00400A80"/>
    <w:rsid w:val="00410389"/>
    <w:rsid w:val="00410F28"/>
    <w:rsid w:val="0041674F"/>
    <w:rsid w:val="0042594D"/>
    <w:rsid w:val="004363F0"/>
    <w:rsid w:val="004408DD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3A0C"/>
    <w:rsid w:val="00484C8E"/>
    <w:rsid w:val="00486319"/>
    <w:rsid w:val="00487543"/>
    <w:rsid w:val="004875E2"/>
    <w:rsid w:val="00490BBD"/>
    <w:rsid w:val="00495327"/>
    <w:rsid w:val="004B29E9"/>
    <w:rsid w:val="004B2C90"/>
    <w:rsid w:val="004B378A"/>
    <w:rsid w:val="004C1F23"/>
    <w:rsid w:val="004C51F8"/>
    <w:rsid w:val="004D1DD0"/>
    <w:rsid w:val="004D2412"/>
    <w:rsid w:val="004D43FD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37058"/>
    <w:rsid w:val="00545244"/>
    <w:rsid w:val="00553801"/>
    <w:rsid w:val="005615BE"/>
    <w:rsid w:val="00562E3D"/>
    <w:rsid w:val="00575FFC"/>
    <w:rsid w:val="005818B8"/>
    <w:rsid w:val="0059027A"/>
    <w:rsid w:val="00597F15"/>
    <w:rsid w:val="005A1BD7"/>
    <w:rsid w:val="005A2BEC"/>
    <w:rsid w:val="005B4FAF"/>
    <w:rsid w:val="005C198D"/>
    <w:rsid w:val="005C1C7A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17A64"/>
    <w:rsid w:val="00620ED3"/>
    <w:rsid w:val="00624485"/>
    <w:rsid w:val="00636CB1"/>
    <w:rsid w:val="006373F7"/>
    <w:rsid w:val="00637582"/>
    <w:rsid w:val="00641E45"/>
    <w:rsid w:val="00647A67"/>
    <w:rsid w:val="00653D01"/>
    <w:rsid w:val="00661740"/>
    <w:rsid w:val="006643F8"/>
    <w:rsid w:val="00664EE1"/>
    <w:rsid w:val="006662ED"/>
    <w:rsid w:val="006767B2"/>
    <w:rsid w:val="00685EED"/>
    <w:rsid w:val="006953A2"/>
    <w:rsid w:val="00695A52"/>
    <w:rsid w:val="006B6044"/>
    <w:rsid w:val="006C6A9D"/>
    <w:rsid w:val="006D1154"/>
    <w:rsid w:val="006D2ECD"/>
    <w:rsid w:val="006E72B7"/>
    <w:rsid w:val="00703BD3"/>
    <w:rsid w:val="00705849"/>
    <w:rsid w:val="00706308"/>
    <w:rsid w:val="00712665"/>
    <w:rsid w:val="0071386B"/>
    <w:rsid w:val="0072479C"/>
    <w:rsid w:val="007358BA"/>
    <w:rsid w:val="007361EE"/>
    <w:rsid w:val="00743326"/>
    <w:rsid w:val="007502AF"/>
    <w:rsid w:val="00750733"/>
    <w:rsid w:val="00750780"/>
    <w:rsid w:val="007525D1"/>
    <w:rsid w:val="00752725"/>
    <w:rsid w:val="00756C31"/>
    <w:rsid w:val="00760A65"/>
    <w:rsid w:val="00763440"/>
    <w:rsid w:val="00763B35"/>
    <w:rsid w:val="00764AF2"/>
    <w:rsid w:val="00765521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075CD"/>
    <w:rsid w:val="00810585"/>
    <w:rsid w:val="008222EE"/>
    <w:rsid w:val="00823AC1"/>
    <w:rsid w:val="00826EA4"/>
    <w:rsid w:val="00832239"/>
    <w:rsid w:val="00843B35"/>
    <w:rsid w:val="00847F35"/>
    <w:rsid w:val="00854B34"/>
    <w:rsid w:val="0086137E"/>
    <w:rsid w:val="00862897"/>
    <w:rsid w:val="008664DD"/>
    <w:rsid w:val="00873409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E420F"/>
    <w:rsid w:val="008E512C"/>
    <w:rsid w:val="008E7C31"/>
    <w:rsid w:val="00902125"/>
    <w:rsid w:val="0090254C"/>
    <w:rsid w:val="0090724E"/>
    <w:rsid w:val="00910D57"/>
    <w:rsid w:val="00915AC6"/>
    <w:rsid w:val="009221AC"/>
    <w:rsid w:val="009225D7"/>
    <w:rsid w:val="0092448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2C9E"/>
    <w:rsid w:val="00963973"/>
    <w:rsid w:val="00971786"/>
    <w:rsid w:val="00971B3B"/>
    <w:rsid w:val="00974E9A"/>
    <w:rsid w:val="009C0373"/>
    <w:rsid w:val="009C1976"/>
    <w:rsid w:val="009C2F9E"/>
    <w:rsid w:val="009D5AE2"/>
    <w:rsid w:val="009E0572"/>
    <w:rsid w:val="009F1BEF"/>
    <w:rsid w:val="00A04DD1"/>
    <w:rsid w:val="00A07FEF"/>
    <w:rsid w:val="00A1497C"/>
    <w:rsid w:val="00A20A7B"/>
    <w:rsid w:val="00A21956"/>
    <w:rsid w:val="00A227CD"/>
    <w:rsid w:val="00A241D6"/>
    <w:rsid w:val="00A42EEC"/>
    <w:rsid w:val="00A50406"/>
    <w:rsid w:val="00A50767"/>
    <w:rsid w:val="00A50801"/>
    <w:rsid w:val="00A60A58"/>
    <w:rsid w:val="00A61B21"/>
    <w:rsid w:val="00A65B09"/>
    <w:rsid w:val="00A670BB"/>
    <w:rsid w:val="00A71291"/>
    <w:rsid w:val="00A74C29"/>
    <w:rsid w:val="00A76E7C"/>
    <w:rsid w:val="00A80377"/>
    <w:rsid w:val="00A81955"/>
    <w:rsid w:val="00A85AD9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C5C9C"/>
    <w:rsid w:val="00AD24E6"/>
    <w:rsid w:val="00AD31A0"/>
    <w:rsid w:val="00AD44F1"/>
    <w:rsid w:val="00AD4DF7"/>
    <w:rsid w:val="00AE0183"/>
    <w:rsid w:val="00AE2110"/>
    <w:rsid w:val="00AE2EB1"/>
    <w:rsid w:val="00B01DA1"/>
    <w:rsid w:val="00B05761"/>
    <w:rsid w:val="00B11A76"/>
    <w:rsid w:val="00B1622C"/>
    <w:rsid w:val="00B233E3"/>
    <w:rsid w:val="00B30352"/>
    <w:rsid w:val="00B32813"/>
    <w:rsid w:val="00B346DF"/>
    <w:rsid w:val="00B460C2"/>
    <w:rsid w:val="00B47460"/>
    <w:rsid w:val="00B56800"/>
    <w:rsid w:val="00B63EB9"/>
    <w:rsid w:val="00B75ED8"/>
    <w:rsid w:val="00B77809"/>
    <w:rsid w:val="00B83AEF"/>
    <w:rsid w:val="00B83B98"/>
    <w:rsid w:val="00B860DC"/>
    <w:rsid w:val="00B902D7"/>
    <w:rsid w:val="00B91863"/>
    <w:rsid w:val="00B9540B"/>
    <w:rsid w:val="00BA3794"/>
    <w:rsid w:val="00BA3F4D"/>
    <w:rsid w:val="00BA79E3"/>
    <w:rsid w:val="00BA7C99"/>
    <w:rsid w:val="00BB1FC1"/>
    <w:rsid w:val="00BB239A"/>
    <w:rsid w:val="00BB31CE"/>
    <w:rsid w:val="00BC0188"/>
    <w:rsid w:val="00BC6FB7"/>
    <w:rsid w:val="00BD6334"/>
    <w:rsid w:val="00BE0AB6"/>
    <w:rsid w:val="00BE0DF1"/>
    <w:rsid w:val="00BE55A7"/>
    <w:rsid w:val="00BE64B3"/>
    <w:rsid w:val="00BF6A7B"/>
    <w:rsid w:val="00BF6B3C"/>
    <w:rsid w:val="00C06D9A"/>
    <w:rsid w:val="00C0702B"/>
    <w:rsid w:val="00C11B08"/>
    <w:rsid w:val="00C12133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426C"/>
    <w:rsid w:val="00C85201"/>
    <w:rsid w:val="00C863AE"/>
    <w:rsid w:val="00C87372"/>
    <w:rsid w:val="00C92E08"/>
    <w:rsid w:val="00C93473"/>
    <w:rsid w:val="00C971C1"/>
    <w:rsid w:val="00CA1FE3"/>
    <w:rsid w:val="00CA332D"/>
    <w:rsid w:val="00CB254D"/>
    <w:rsid w:val="00CB3101"/>
    <w:rsid w:val="00CB3533"/>
    <w:rsid w:val="00CB7542"/>
    <w:rsid w:val="00CB7600"/>
    <w:rsid w:val="00CB7D61"/>
    <w:rsid w:val="00CC6A4B"/>
    <w:rsid w:val="00CC77AF"/>
    <w:rsid w:val="00CD770B"/>
    <w:rsid w:val="00CD7A5A"/>
    <w:rsid w:val="00CD7AAF"/>
    <w:rsid w:val="00CE2BA6"/>
    <w:rsid w:val="00CE564D"/>
    <w:rsid w:val="00CF2B0C"/>
    <w:rsid w:val="00CF448A"/>
    <w:rsid w:val="00D023A0"/>
    <w:rsid w:val="00D15892"/>
    <w:rsid w:val="00D16E87"/>
    <w:rsid w:val="00D25AA0"/>
    <w:rsid w:val="00D27D0E"/>
    <w:rsid w:val="00D35DA7"/>
    <w:rsid w:val="00D440AF"/>
    <w:rsid w:val="00D47AD0"/>
    <w:rsid w:val="00D515F8"/>
    <w:rsid w:val="00D57A57"/>
    <w:rsid w:val="00D613A9"/>
    <w:rsid w:val="00D658D3"/>
    <w:rsid w:val="00D7238E"/>
    <w:rsid w:val="00D73003"/>
    <w:rsid w:val="00D73C03"/>
    <w:rsid w:val="00D81A72"/>
    <w:rsid w:val="00D92EDA"/>
    <w:rsid w:val="00D9359B"/>
    <w:rsid w:val="00D9434A"/>
    <w:rsid w:val="00D94B0E"/>
    <w:rsid w:val="00DA2887"/>
    <w:rsid w:val="00DA5661"/>
    <w:rsid w:val="00DA6E07"/>
    <w:rsid w:val="00DA7584"/>
    <w:rsid w:val="00DA7A62"/>
    <w:rsid w:val="00DB0413"/>
    <w:rsid w:val="00DB0F15"/>
    <w:rsid w:val="00DB3292"/>
    <w:rsid w:val="00DB6038"/>
    <w:rsid w:val="00DB72D0"/>
    <w:rsid w:val="00DC2F99"/>
    <w:rsid w:val="00DC489D"/>
    <w:rsid w:val="00DC6A0D"/>
    <w:rsid w:val="00DC70B1"/>
    <w:rsid w:val="00DD1204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DF778D"/>
    <w:rsid w:val="00E05BA5"/>
    <w:rsid w:val="00E07762"/>
    <w:rsid w:val="00E12CAA"/>
    <w:rsid w:val="00E23228"/>
    <w:rsid w:val="00E239D8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4486"/>
    <w:rsid w:val="00E87FB4"/>
    <w:rsid w:val="00E93FCF"/>
    <w:rsid w:val="00E96A53"/>
    <w:rsid w:val="00E96BF0"/>
    <w:rsid w:val="00E971C6"/>
    <w:rsid w:val="00E9778E"/>
    <w:rsid w:val="00EA5460"/>
    <w:rsid w:val="00EB7C66"/>
    <w:rsid w:val="00EC11FF"/>
    <w:rsid w:val="00EC42E3"/>
    <w:rsid w:val="00EC6C0A"/>
    <w:rsid w:val="00EC72BE"/>
    <w:rsid w:val="00ED62BB"/>
    <w:rsid w:val="00EE35E4"/>
    <w:rsid w:val="00EF404D"/>
    <w:rsid w:val="00F005C9"/>
    <w:rsid w:val="00F07BC3"/>
    <w:rsid w:val="00F1404D"/>
    <w:rsid w:val="00F16B2B"/>
    <w:rsid w:val="00F16EDB"/>
    <w:rsid w:val="00F208DC"/>
    <w:rsid w:val="00F216BC"/>
    <w:rsid w:val="00F22CB3"/>
    <w:rsid w:val="00F234F5"/>
    <w:rsid w:val="00F25162"/>
    <w:rsid w:val="00F3166C"/>
    <w:rsid w:val="00F33259"/>
    <w:rsid w:val="00F33BAD"/>
    <w:rsid w:val="00F44FB8"/>
    <w:rsid w:val="00F463C7"/>
    <w:rsid w:val="00F472B4"/>
    <w:rsid w:val="00F4786E"/>
    <w:rsid w:val="00F502CA"/>
    <w:rsid w:val="00F519B9"/>
    <w:rsid w:val="00F55E8B"/>
    <w:rsid w:val="00F564F9"/>
    <w:rsid w:val="00F65073"/>
    <w:rsid w:val="00F669BA"/>
    <w:rsid w:val="00F75D89"/>
    <w:rsid w:val="00F7766C"/>
    <w:rsid w:val="00F82076"/>
    <w:rsid w:val="00F94FCC"/>
    <w:rsid w:val="00FA269F"/>
    <w:rsid w:val="00FB0A78"/>
    <w:rsid w:val="00FB21F7"/>
    <w:rsid w:val="00FB22AF"/>
    <w:rsid w:val="00FB2AAE"/>
    <w:rsid w:val="00FB5C41"/>
    <w:rsid w:val="00FB7F9C"/>
    <w:rsid w:val="00FC25E1"/>
    <w:rsid w:val="00FC3BC7"/>
    <w:rsid w:val="00FC3FA5"/>
    <w:rsid w:val="00FC6260"/>
    <w:rsid w:val="00FD2C03"/>
    <w:rsid w:val="00FD4B6C"/>
    <w:rsid w:val="00FD63B3"/>
    <w:rsid w:val="00FE1BFD"/>
    <w:rsid w:val="00FE7D79"/>
    <w:rsid w:val="00FF0535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1A269E28"/>
  <w15:chartTrackingRefBased/>
  <w15:docId w15:val="{C7C5FB4C-FC6A-46B7-B0D2-93BF9B630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Kop1">
    <w:name w:val="heading 1"/>
    <w:aliases w:val="Kop 1 Emtio,(Hoofdstuk) Emtio"/>
    <w:basedOn w:val="ZsysbasisEmtio"/>
    <w:next w:val="BasistekstEmtio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Kop2">
    <w:name w:val="heading 2"/>
    <w:aliases w:val="Kop 2 Emtio,(Paragraaf) Emtio"/>
    <w:basedOn w:val="ZsysbasisEmtio"/>
    <w:next w:val="BasistekstEmtio"/>
    <w:link w:val="Kop2Char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Kop3">
    <w:name w:val="heading 3"/>
    <w:aliases w:val="Kop 3 Emtio,(Subparagraaf) Emtio"/>
    <w:basedOn w:val="ZsysbasisEmtio"/>
    <w:next w:val="BasistekstEmtio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Kop4">
    <w:name w:val="heading 4"/>
    <w:aliases w:val="Kop 4 Emtio,Kop 4 (Subsubparagraaf) Emtio"/>
    <w:basedOn w:val="ZsysbasisEmtio"/>
    <w:next w:val="BasistekstEmtio"/>
    <w:qFormat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Kop5">
    <w:name w:val="heading 5"/>
    <w:aliases w:val="Kop 5 Emtio"/>
    <w:basedOn w:val="ZsysbasisEmtio"/>
    <w:next w:val="BasistekstEmtio"/>
    <w:qFormat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Kop6">
    <w:name w:val="heading 6"/>
    <w:aliases w:val="Kop 6 Emtio"/>
    <w:basedOn w:val="ZsysbasisEmtio"/>
    <w:next w:val="BasistekstEmtio"/>
    <w:qFormat/>
    <w:rsid w:val="00345315"/>
    <w:pPr>
      <w:keepNext/>
      <w:keepLines/>
      <w:numPr>
        <w:ilvl w:val="5"/>
        <w:numId w:val="47"/>
      </w:numPr>
      <w:outlineLvl w:val="5"/>
    </w:pPr>
  </w:style>
  <w:style w:type="paragraph" w:styleId="Kop7">
    <w:name w:val="heading 7"/>
    <w:aliases w:val="Kop 7 Emtio"/>
    <w:basedOn w:val="ZsysbasisEmtio"/>
    <w:next w:val="BasistekstEmtio"/>
    <w:qFormat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Kop8">
    <w:name w:val="heading 8"/>
    <w:aliases w:val="Kop 8 Emtio"/>
    <w:basedOn w:val="ZsysbasisEmtio"/>
    <w:next w:val="BasistekstEmtio"/>
    <w:qFormat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Kop9">
    <w:name w:val="heading 9"/>
    <w:aliases w:val="Kop 9 Emtio"/>
    <w:basedOn w:val="ZsysbasisEmtio"/>
    <w:next w:val="BasistekstEmtio"/>
    <w:qFormat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link w:val="BasistekstEmtioChar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GevolgdeHyperlink">
    <w:name w:val="FollowedHyperlink"/>
    <w:aliases w:val="GevolgdeHyperlink Emtio"/>
    <w:basedOn w:val="Standaardalinea-lettertype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Standaardalinea-lettertype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Koptekst">
    <w:name w:val="header"/>
    <w:basedOn w:val="ZsysbasisEmtio"/>
    <w:next w:val="BasistekstEmtio"/>
    <w:uiPriority w:val="98"/>
    <w:semiHidden/>
    <w:rsid w:val="00122DED"/>
  </w:style>
  <w:style w:type="paragraph" w:styleId="Voettekst">
    <w:name w:val="footer"/>
    <w:basedOn w:val="ZsysbasisEmtio"/>
    <w:next w:val="BasistekstEmtio"/>
    <w:link w:val="VoettekstChar"/>
    <w:uiPriority w:val="99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Geenlij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Geenlij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3D-effectenvoortabel1">
    <w:name w:val="Table 3D effects 1"/>
    <w:basedOn w:val="Standaardtabe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nhef">
    <w:name w:val="Salutation"/>
    <w:basedOn w:val="ZsysbasisEmtio"/>
    <w:next w:val="BasistekstEmtio"/>
    <w:uiPriority w:val="98"/>
    <w:semiHidden/>
    <w:rsid w:val="0020607F"/>
  </w:style>
  <w:style w:type="paragraph" w:styleId="Adresenvelop">
    <w:name w:val="envelope address"/>
    <w:basedOn w:val="ZsysbasisEmtio"/>
    <w:next w:val="BasistekstEmtio"/>
    <w:uiPriority w:val="98"/>
    <w:semiHidden/>
    <w:rsid w:val="0020607F"/>
  </w:style>
  <w:style w:type="paragraph" w:styleId="Afsluit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Inhopg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Inhopg2">
    <w:name w:val="toc 2"/>
    <w:aliases w:val="Inhopg 2 Emtio"/>
    <w:basedOn w:val="ZsysbasistocEmtio"/>
    <w:next w:val="BasistekstEmtio"/>
    <w:uiPriority w:val="4"/>
    <w:rsid w:val="00E65900"/>
  </w:style>
  <w:style w:type="paragraph" w:styleId="Inhopg3">
    <w:name w:val="toc 3"/>
    <w:aliases w:val="Inhopg 3 Emtio"/>
    <w:basedOn w:val="ZsysbasistocEmtio"/>
    <w:next w:val="BasistekstEmtio"/>
    <w:uiPriority w:val="4"/>
    <w:rsid w:val="00E65900"/>
  </w:style>
  <w:style w:type="paragraph" w:styleId="Inhopg4">
    <w:name w:val="toc 4"/>
    <w:aliases w:val="Inhopg 4 Emtio"/>
    <w:basedOn w:val="ZsysbasistocEmtio"/>
    <w:next w:val="BasistekstEmtio"/>
    <w:uiPriority w:val="4"/>
    <w:rsid w:val="00122DED"/>
  </w:style>
  <w:style w:type="paragraph" w:styleId="Bronvermelding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Ondertitel">
    <w:name w:val="Subtitle"/>
    <w:basedOn w:val="ZsysbasisEmtio"/>
    <w:next w:val="BasistekstEmtio"/>
    <w:uiPriority w:val="98"/>
    <w:semiHidden/>
    <w:rsid w:val="00122DED"/>
  </w:style>
  <w:style w:type="paragraph" w:styleId="Titel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inanummer">
    <w:name w:val="page number"/>
    <w:basedOn w:val="Standaardalinea-lettertype"/>
    <w:uiPriority w:val="98"/>
    <w:semiHidden/>
    <w:rsid w:val="00122DED"/>
  </w:style>
  <w:style w:type="character" w:customStyle="1" w:styleId="zsysVeldMarkering">
    <w:name w:val="zsysVeldMarkering"/>
    <w:basedOn w:val="Standaardalinea-lettertype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Standaard"/>
    <w:next w:val="Standaard"/>
    <w:uiPriority w:val="98"/>
    <w:semiHidden/>
    <w:rsid w:val="00122DED"/>
    <w:pPr>
      <w:ind w:left="720" w:hanging="180"/>
    </w:pPr>
  </w:style>
  <w:style w:type="paragraph" w:styleId="Index5">
    <w:name w:val="index 5"/>
    <w:basedOn w:val="Standaard"/>
    <w:next w:val="Standaard"/>
    <w:uiPriority w:val="98"/>
    <w:semiHidden/>
    <w:rsid w:val="00122DED"/>
    <w:pPr>
      <w:ind w:left="900" w:hanging="180"/>
    </w:pPr>
  </w:style>
  <w:style w:type="paragraph" w:styleId="Index6">
    <w:name w:val="index 6"/>
    <w:basedOn w:val="Standaard"/>
    <w:next w:val="Standaard"/>
    <w:uiPriority w:val="98"/>
    <w:semiHidden/>
    <w:rsid w:val="00122DED"/>
    <w:pPr>
      <w:ind w:left="1080" w:hanging="180"/>
    </w:pPr>
  </w:style>
  <w:style w:type="paragraph" w:styleId="Index7">
    <w:name w:val="index 7"/>
    <w:basedOn w:val="Standaard"/>
    <w:next w:val="Standaard"/>
    <w:uiPriority w:val="98"/>
    <w:semiHidden/>
    <w:rsid w:val="00122DED"/>
    <w:pPr>
      <w:ind w:left="1260" w:hanging="180"/>
    </w:pPr>
  </w:style>
  <w:style w:type="paragraph" w:styleId="Index8">
    <w:name w:val="index 8"/>
    <w:basedOn w:val="Standaard"/>
    <w:next w:val="Standaard"/>
    <w:uiPriority w:val="98"/>
    <w:semiHidden/>
    <w:rsid w:val="00122DED"/>
    <w:pPr>
      <w:ind w:left="1440" w:hanging="180"/>
    </w:pPr>
  </w:style>
  <w:style w:type="paragraph" w:styleId="Index9">
    <w:name w:val="index 9"/>
    <w:basedOn w:val="Standaard"/>
    <w:next w:val="Standaard"/>
    <w:uiPriority w:val="98"/>
    <w:semiHidden/>
    <w:rsid w:val="00122DED"/>
    <w:pPr>
      <w:ind w:left="1620" w:hanging="180"/>
    </w:pPr>
  </w:style>
  <w:style w:type="paragraph" w:styleId="Inhopg5">
    <w:name w:val="toc 5"/>
    <w:aliases w:val="Inhopg 5 Emtio"/>
    <w:basedOn w:val="ZsysbasistocEmtio"/>
    <w:next w:val="BasistekstEmtio"/>
    <w:uiPriority w:val="4"/>
    <w:rsid w:val="003964D4"/>
  </w:style>
  <w:style w:type="paragraph" w:styleId="Inhopg6">
    <w:name w:val="toc 6"/>
    <w:aliases w:val="Inhopg 6 Emtio"/>
    <w:basedOn w:val="ZsysbasistocEmtio"/>
    <w:next w:val="BasistekstEmtio"/>
    <w:uiPriority w:val="4"/>
    <w:rsid w:val="003964D4"/>
  </w:style>
  <w:style w:type="paragraph" w:styleId="Inhopg7">
    <w:name w:val="toc 7"/>
    <w:aliases w:val="Inhopg 7 Emtio"/>
    <w:basedOn w:val="ZsysbasistocEmtio"/>
    <w:next w:val="BasistekstEmtio"/>
    <w:uiPriority w:val="4"/>
    <w:rsid w:val="003964D4"/>
  </w:style>
  <w:style w:type="paragraph" w:styleId="Inhopg8">
    <w:name w:val="toc 8"/>
    <w:aliases w:val="Inhopg 8 Emtio"/>
    <w:basedOn w:val="ZsysbasistocEmtio"/>
    <w:next w:val="BasistekstEmtio"/>
    <w:uiPriority w:val="4"/>
    <w:rsid w:val="003964D4"/>
  </w:style>
  <w:style w:type="paragraph" w:styleId="Inhopg9">
    <w:name w:val="toc 9"/>
    <w:aliases w:val="Inhopg 9 Emtio"/>
    <w:basedOn w:val="ZsysbasistocEmtio"/>
    <w:next w:val="BasistekstEmtio"/>
    <w:uiPriority w:val="4"/>
    <w:rsid w:val="003964D4"/>
  </w:style>
  <w:style w:type="paragraph" w:styleId="Afzender">
    <w:name w:val="envelope return"/>
    <w:basedOn w:val="ZsysbasisEmtio"/>
    <w:next w:val="BasistekstEmtio"/>
    <w:uiPriority w:val="98"/>
    <w:semiHidden/>
    <w:rsid w:val="0020607F"/>
  </w:style>
  <w:style w:type="numbering" w:styleId="Artikelsectie">
    <w:name w:val="Outline List 3"/>
    <w:basedOn w:val="Geenlijst"/>
    <w:uiPriority w:val="98"/>
    <w:semiHidden/>
    <w:rsid w:val="00E07762"/>
    <w:pPr>
      <w:numPr>
        <w:numId w:val="7"/>
      </w:numPr>
    </w:pPr>
  </w:style>
  <w:style w:type="paragraph" w:styleId="Berichtkop">
    <w:name w:val="Message Header"/>
    <w:basedOn w:val="ZsysbasisEmtio"/>
    <w:next w:val="BasistekstEmtio"/>
    <w:uiPriority w:val="98"/>
    <w:semiHidden/>
    <w:rsid w:val="0020607F"/>
  </w:style>
  <w:style w:type="paragraph" w:styleId="Bloktekst">
    <w:name w:val="Block Text"/>
    <w:basedOn w:val="ZsysbasisEmtio"/>
    <w:next w:val="BasistekstEmtio"/>
    <w:uiPriority w:val="98"/>
    <w:semiHidden/>
    <w:rsid w:val="0020607F"/>
  </w:style>
  <w:style w:type="table" w:styleId="Eenvoudigetabel1">
    <w:name w:val="Table Simple 1"/>
    <w:basedOn w:val="Standaardtabe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ZsysbasisEmtio"/>
    <w:next w:val="BasistekstEmtio"/>
    <w:uiPriority w:val="98"/>
    <w:semiHidden/>
    <w:rsid w:val="0020607F"/>
  </w:style>
  <w:style w:type="paragraph" w:styleId="Handtekening">
    <w:name w:val="Signature"/>
    <w:basedOn w:val="ZsysbasisEmtio"/>
    <w:next w:val="BasistekstEmtio"/>
    <w:uiPriority w:val="98"/>
    <w:semiHidden/>
    <w:rsid w:val="0020607F"/>
  </w:style>
  <w:style w:type="paragraph" w:styleId="HTML-voorafopgemaakt">
    <w:name w:val="HTML Preformatted"/>
    <w:basedOn w:val="ZsysbasisEmtio"/>
    <w:next w:val="BasistekstEmtio"/>
    <w:uiPriority w:val="98"/>
    <w:semiHidden/>
    <w:rsid w:val="0020607F"/>
  </w:style>
  <w:style w:type="table" w:styleId="Lichtelijst-accent6">
    <w:name w:val="Light List Accent 6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chtelijst-accent5">
    <w:name w:val="Light List Accent 5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chtelijst-accent4">
    <w:name w:val="Light List Accent 4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chtelijst-accent3">
    <w:name w:val="Light List Accent 3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-adres">
    <w:name w:val="HTML Address"/>
    <w:basedOn w:val="ZsysbasisEmtio"/>
    <w:next w:val="BasistekstEmtio"/>
    <w:uiPriority w:val="98"/>
    <w:semiHidden/>
    <w:rsid w:val="0020607F"/>
  </w:style>
  <w:style w:type="table" w:styleId="Lichtelijst-accent2">
    <w:name w:val="Light List Accent 2"/>
    <w:basedOn w:val="Standaardtabe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chtearcering-accent6">
    <w:name w:val="Light Shading Accent 6"/>
    <w:basedOn w:val="Standaardtabe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Klassieketabel1">
    <w:name w:val="Table Classic 1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j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j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j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j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jstopsomteken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jstopsomteken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jstopsomteken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jstopsomteken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jstnummering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jstnummering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jstnummering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jstnummering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jstnummering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jstvoortzetting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jstvoortzetting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jstvoortzetting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jstvoortzetting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jstvoortzetting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ievebenadrukking">
    <w:name w:val="Intense Emphasis"/>
    <w:basedOn w:val="Standaardalinea-lettertype"/>
    <w:uiPriority w:val="98"/>
    <w:semiHidden/>
    <w:rsid w:val="00FC3FA5"/>
    <w:rPr>
      <w:b/>
      <w:bCs/>
      <w:i/>
      <w:iCs/>
      <w:color w:val="auto"/>
    </w:rPr>
  </w:style>
  <w:style w:type="paragraph" w:styleId="Normaalweb">
    <w:name w:val="Normal (Web)"/>
    <w:basedOn w:val="ZsysbasisEmtio"/>
    <w:next w:val="BasistekstEmtio"/>
    <w:uiPriority w:val="98"/>
    <w:semiHidden/>
    <w:rsid w:val="0020607F"/>
  </w:style>
  <w:style w:type="paragraph" w:styleId="Notitiekop">
    <w:name w:val="Note Heading"/>
    <w:basedOn w:val="ZsysbasisEmtio"/>
    <w:next w:val="BasistekstEmtio"/>
    <w:uiPriority w:val="98"/>
    <w:semiHidden/>
    <w:rsid w:val="0020607F"/>
  </w:style>
  <w:style w:type="paragraph" w:styleId="Plattetekst">
    <w:name w:val="Body Text"/>
    <w:basedOn w:val="ZsysbasisEmtio"/>
    <w:next w:val="BasistekstEmtio"/>
    <w:link w:val="PlattetekstChar"/>
    <w:uiPriority w:val="98"/>
    <w:semiHidden/>
    <w:rsid w:val="0020607F"/>
  </w:style>
  <w:style w:type="paragraph" w:styleId="Plattetekst2">
    <w:name w:val="Body Text 2"/>
    <w:basedOn w:val="ZsysbasisEmtio"/>
    <w:next w:val="BasistekstEmtio"/>
    <w:link w:val="Plattetekst2Char"/>
    <w:uiPriority w:val="98"/>
    <w:semiHidden/>
    <w:rsid w:val="00E7078D"/>
  </w:style>
  <w:style w:type="paragraph" w:styleId="Plattetekst3">
    <w:name w:val="Body Text 3"/>
    <w:basedOn w:val="ZsysbasisEmtio"/>
    <w:next w:val="BasistekstEmtio"/>
    <w:uiPriority w:val="98"/>
    <w:semiHidden/>
    <w:rsid w:val="0020607F"/>
  </w:style>
  <w:style w:type="paragraph" w:styleId="Platteteksteersteinspringing">
    <w:name w:val="Body Text First Indent"/>
    <w:basedOn w:val="ZsysbasisEmtio"/>
    <w:next w:val="BasistekstEmtio"/>
    <w:link w:val="PlatteteksteersteinspringingChar"/>
    <w:uiPriority w:val="98"/>
    <w:semiHidden/>
    <w:rsid w:val="00E7078D"/>
    <w:pPr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Plattetekstinspringen">
    <w:name w:val="Body Text Indent"/>
    <w:basedOn w:val="ZsysbasisEmtio"/>
    <w:next w:val="BasistekstEmtio"/>
    <w:link w:val="PlattetekstinspringenChar"/>
    <w:uiPriority w:val="98"/>
    <w:semiHidden/>
    <w:rsid w:val="00E7078D"/>
    <w:pPr>
      <w:ind w:left="284"/>
    </w:pPr>
  </w:style>
  <w:style w:type="character" w:customStyle="1" w:styleId="PlattetekstinspringenChar">
    <w:name w:val="Platte tekst inspringen Char"/>
    <w:basedOn w:val="Standaardalinea-lettertype"/>
    <w:link w:val="Plattetekstinspringen"/>
    <w:rsid w:val="00E7078D"/>
    <w:rPr>
      <w:rFonts w:ascii="Maiandra GD" w:hAnsi="Maiandra GD" w:cs="Maiandra GD"/>
      <w:sz w:val="18"/>
      <w:szCs w:val="18"/>
    </w:rPr>
  </w:style>
  <w:style w:type="paragraph" w:styleId="Platteteksteersteinspringing2">
    <w:name w:val="Body Text First Indent 2"/>
    <w:basedOn w:val="ZsysbasisEmtio"/>
    <w:next w:val="BasistekstEmtio"/>
    <w:link w:val="Platteteksteersteinspringing2Char"/>
    <w:uiPriority w:val="98"/>
    <w:semiHidden/>
    <w:rsid w:val="00E7078D"/>
    <w:pPr>
      <w:ind w:left="360" w:firstLine="360"/>
    </w:pPr>
  </w:style>
  <w:style w:type="table" w:styleId="Professioneletabel">
    <w:name w:val="Table Professional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Standaardalinea-lettertype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Standaardinspringing">
    <w:name w:val="Normal Indent"/>
    <w:basedOn w:val="ZsysbasisEmtio"/>
    <w:next w:val="BasistekstEmtio"/>
    <w:uiPriority w:val="98"/>
    <w:semiHidden/>
    <w:rsid w:val="0020607F"/>
  </w:style>
  <w:style w:type="table" w:styleId="Tabelkolommen1">
    <w:name w:val="Table Columns 1"/>
    <w:basedOn w:val="Standaardtabe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ijst1">
    <w:name w:val="Table List 1"/>
    <w:basedOn w:val="Standaardtabe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">
    <w:name w:val="Table Grid"/>
    <w:basedOn w:val="Standaardtabe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Verfijndetabel1">
    <w:name w:val="Table Subtle 1"/>
    <w:basedOn w:val="Standaardtabe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aliases w:val="Voetnootmarkering Emtio"/>
    <w:basedOn w:val="Standaardalinea-lettertype"/>
    <w:uiPriority w:val="4"/>
    <w:rsid w:val="00CB7600"/>
    <w:rPr>
      <w:vertAlign w:val="superscript"/>
    </w:rPr>
  </w:style>
  <w:style w:type="paragraph" w:styleId="Voetnootteks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Webtabel1">
    <w:name w:val="Table Web 1"/>
    <w:basedOn w:val="Standaardtabe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Zwaar">
    <w:name w:val="Strong"/>
    <w:basedOn w:val="Standaardalinea-lettertype"/>
    <w:uiPriority w:val="98"/>
    <w:semiHidden/>
    <w:rsid w:val="00451FDB"/>
    <w:rPr>
      <w:b w:val="0"/>
      <w:bCs w:val="0"/>
    </w:rPr>
  </w:style>
  <w:style w:type="paragraph" w:styleId="Datum">
    <w:name w:val="Date"/>
    <w:basedOn w:val="ZsysbasisEmtio"/>
    <w:next w:val="BasistekstEmtio"/>
    <w:uiPriority w:val="98"/>
    <w:semiHidden/>
    <w:rsid w:val="0020607F"/>
  </w:style>
  <w:style w:type="paragraph" w:styleId="Tekstzonderopmaak">
    <w:name w:val="Plain Text"/>
    <w:basedOn w:val="ZsysbasisEmtio"/>
    <w:next w:val="BasistekstEmtio"/>
    <w:uiPriority w:val="98"/>
    <w:semiHidden/>
    <w:rsid w:val="0020607F"/>
  </w:style>
  <w:style w:type="paragraph" w:styleId="Ballontekst">
    <w:name w:val="Balloon Text"/>
    <w:basedOn w:val="ZsysbasisEmtio"/>
    <w:next w:val="BasistekstEmtio"/>
    <w:uiPriority w:val="98"/>
    <w:semiHidden/>
    <w:rsid w:val="0020607F"/>
  </w:style>
  <w:style w:type="paragraph" w:styleId="Bijschrift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TekstopmerkingChar">
    <w:name w:val="Tekst opmerking Char"/>
    <w:basedOn w:val="ZsysbasisEmtioChar"/>
    <w:link w:val="Tekstopmerking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structuur">
    <w:name w:val="Document Map"/>
    <w:basedOn w:val="ZsysbasisEmtio"/>
    <w:next w:val="BasistekstEmtio"/>
    <w:uiPriority w:val="98"/>
    <w:semiHidden/>
    <w:rsid w:val="0020607F"/>
  </w:style>
  <w:style w:type="table" w:styleId="Lichtearcering-accent5">
    <w:name w:val="Light Shading Accent 5"/>
    <w:basedOn w:val="Standaardtabe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indnootteks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kop">
    <w:name w:val="index heading"/>
    <w:basedOn w:val="ZsysbasisEmtio"/>
    <w:next w:val="BasistekstEmtio"/>
    <w:uiPriority w:val="98"/>
    <w:semiHidden/>
    <w:rsid w:val="0020607F"/>
  </w:style>
  <w:style w:type="paragraph" w:styleId="Kopbronvermelding">
    <w:name w:val="toa heading"/>
    <w:basedOn w:val="ZsysbasisEmtio"/>
    <w:next w:val="BasistekstEmtio"/>
    <w:uiPriority w:val="98"/>
    <w:semiHidden/>
    <w:rsid w:val="0020607F"/>
  </w:style>
  <w:style w:type="paragraph" w:styleId="Lijstopsomteken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kst">
    <w:name w:val="macro"/>
    <w:basedOn w:val="ZsysbasisEmtio"/>
    <w:next w:val="BasistekstEmtio"/>
    <w:uiPriority w:val="98"/>
    <w:semiHidden/>
    <w:rsid w:val="0020607F"/>
  </w:style>
  <w:style w:type="paragraph" w:styleId="Tekstopmerking">
    <w:name w:val="annotation text"/>
    <w:basedOn w:val="ZsysbasisEmtio"/>
    <w:next w:val="BasistekstEmtio"/>
    <w:link w:val="TekstopmerkingChar"/>
    <w:uiPriority w:val="98"/>
    <w:semiHidden/>
    <w:rsid w:val="0020607F"/>
  </w:style>
  <w:style w:type="character" w:styleId="Intensieveverwijzing">
    <w:name w:val="Intense Reference"/>
    <w:basedOn w:val="Standaardalinea-lettertype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Verwijzingopmerking">
    <w:name w:val="annotation reference"/>
    <w:basedOn w:val="Standaardalinea-lettertype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Titelvanboek">
    <w:name w:val="Book Title"/>
    <w:basedOn w:val="Standaardalinea-lettertype"/>
    <w:uiPriority w:val="98"/>
    <w:semiHidden/>
    <w:rsid w:val="00E07762"/>
    <w:rPr>
      <w:b/>
      <w:bCs/>
      <w:smallCaps/>
      <w:spacing w:val="5"/>
    </w:rPr>
  </w:style>
  <w:style w:type="character" w:styleId="Tekstvantijdelijkeaanduiding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ieleverwijzing">
    <w:name w:val="Subtle Reference"/>
    <w:basedOn w:val="Standaardalinea-lettertype"/>
    <w:uiPriority w:val="98"/>
    <w:semiHidden/>
    <w:rsid w:val="008736AE"/>
    <w:rPr>
      <w:smallCaps/>
      <w:color w:val="auto"/>
      <w:u w:val="single"/>
    </w:rPr>
  </w:style>
  <w:style w:type="character" w:styleId="Subtielebenadrukking">
    <w:name w:val="Subtle Emphasis"/>
    <w:basedOn w:val="Standaardalinea-lettertype"/>
    <w:uiPriority w:val="98"/>
    <w:semiHidden/>
    <w:rsid w:val="00FC3FA5"/>
    <w:rPr>
      <w:i/>
      <w:iCs/>
      <w:color w:val="auto"/>
    </w:rPr>
  </w:style>
  <w:style w:type="table" w:styleId="Lichtearcering-accent4">
    <w:name w:val="Light Shading Accent 4"/>
    <w:basedOn w:val="Standaardtabe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chtearcering-accent3">
    <w:name w:val="Light Shading Accent 3"/>
    <w:basedOn w:val="Standaardtabe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chtearcering-accent2">
    <w:name w:val="Light Shading Accent 2"/>
    <w:basedOn w:val="Standaardtabe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chtraster-accent6">
    <w:name w:val="Light Grid Accent 6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chtraster-accent5">
    <w:name w:val="Light Grid Accent 5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chtraster-accent4">
    <w:name w:val="Light Grid Accent 4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chtraster-accent3">
    <w:name w:val="Light Grid Accent 3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chtraster-accent2">
    <w:name w:val="Light Grid Accent 2"/>
    <w:basedOn w:val="Standaardtabe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Kleurrijkelijst-accent6">
    <w:name w:val="Colorful List Accent 6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Kleurrijkelijst-accent5">
    <w:name w:val="Colorful List Accent 5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Kleurrijkelijst-accent4">
    <w:name w:val="Colorful List Accent 4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Kleurrijkelijst-accent3">
    <w:name w:val="Colorful List Accent 3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Kleurrijkelijst-accent2">
    <w:name w:val="Colorful List Accent 2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Kleurrijkelijst-accent1">
    <w:name w:val="Colorful List Accent 1"/>
    <w:basedOn w:val="Standaardtabe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Kleurrijkearcering-accent6">
    <w:name w:val="Colorful Shading Accent 6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4">
    <w:name w:val="Colorful Shading Accent 4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earcering-accent2">
    <w:name w:val="Colorful Shading Accent 2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-accent6">
    <w:name w:val="Colorful Grid Accent 6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Kleurrijkraster-accent5">
    <w:name w:val="Colorful Grid Accent 5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Kleurrijkraster-accent4">
    <w:name w:val="Colorful Grid Accent 4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Kleurrijkraster-accent3">
    <w:name w:val="Colorful Grid Accent 3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Kleurrijkraster-accent2">
    <w:name w:val="Colorful Grid Accent 2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Kleurrijkraster-accent1">
    <w:name w:val="Colorful Grid Accent 1"/>
    <w:basedOn w:val="Standaardtabe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Gemiddeldelijst2-accent6">
    <w:name w:val="Medium List 2 Accent 6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1-accent6">
    <w:name w:val="Medium List 1 Accent 6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Gemiddeldelijst1-accent5">
    <w:name w:val="Medium List 1 Accent 5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Gemiddeldelijst1-accent4">
    <w:name w:val="Medium List 1 Accent 4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Gemiddeldelijst1-accent3">
    <w:name w:val="Medium List 1 Accent 3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Gemiddeldelijst1-accent2">
    <w:name w:val="Medium List 1 Accent 2"/>
    <w:basedOn w:val="Standaardtabe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Gemiddeldearcering2-accent6">
    <w:name w:val="Medium Shading 2 Accent 6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raster3-accent6">
    <w:name w:val="Medium Grid 3 Accent 6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Gemiddeldraster3-accent5">
    <w:name w:val="Medium Grid 3 Accent 5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Gemiddeldraster3-accent4">
    <w:name w:val="Medium Grid 3 Accent 4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Gemiddeldraster3-accent3">
    <w:name w:val="Medium Grid 3 Accent 3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Gemiddeldraster3-accent2">
    <w:name w:val="Medium Grid 3 Accent 2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Gemiddeldraster3-accent1">
    <w:name w:val="Medium Grid 3 Accent 1"/>
    <w:basedOn w:val="Standaardtabe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Gemiddeldraster2-accent6">
    <w:name w:val="Medium Grid 2 Accent 6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1-accent6">
    <w:name w:val="Medium Grid 1 Accent 6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Gemiddeldraster1-accent5">
    <w:name w:val="Medium Grid 1 Accent 5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Gemiddeldraster1-accent4">
    <w:name w:val="Medium Grid 1 Accent 4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Gemiddeldraster1-accent3">
    <w:name w:val="Medium Grid 1 Accent 3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Gemiddeldraster1-accent2">
    <w:name w:val="Medium Grid 1 Accent 2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Gemiddeldraster1-accent1">
    <w:name w:val="Medium Grid 1 Accent 1"/>
    <w:basedOn w:val="Standaardtabe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onkerelijst-accent6">
    <w:name w:val="Dark List Accent 6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onkerelijst-accent5">
    <w:name w:val="Dark List Accent 5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onkerelijst-accent4">
    <w:name w:val="Dark List Accent 4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onkerelijst-accent3">
    <w:name w:val="Dark List Accent 3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onkerelijst-accent2">
    <w:name w:val="Dark List Accent 2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onkerelijst-accent1">
    <w:name w:val="Dark List Accent 1"/>
    <w:basedOn w:val="Standaardtabe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fie">
    <w:name w:val="Bibliography"/>
    <w:basedOn w:val="ZsysbasisEmtio"/>
    <w:next w:val="BasistekstEmtio"/>
    <w:uiPriority w:val="98"/>
    <w:semiHidden/>
    <w:rsid w:val="00E07762"/>
  </w:style>
  <w:style w:type="paragraph" w:styleId="Citaat">
    <w:name w:val="Quote"/>
    <w:basedOn w:val="ZsysbasisEmtio"/>
    <w:next w:val="BasistekstEmtio"/>
    <w:link w:val="CitaatChar"/>
    <w:uiPriority w:val="98"/>
    <w:semiHidden/>
    <w:rsid w:val="00E07762"/>
    <w:rPr>
      <w:i/>
      <w:iCs/>
    </w:rPr>
  </w:style>
  <w:style w:type="character" w:customStyle="1" w:styleId="CitaatChar">
    <w:name w:val="Citaat Char"/>
    <w:basedOn w:val="Standaardalinea-lettertype"/>
    <w:link w:val="Citaat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Duidelijkcitaat">
    <w:name w:val="Intense Quote"/>
    <w:basedOn w:val="ZsysbasisEmtio"/>
    <w:next w:val="BasistekstEmtio"/>
    <w:link w:val="Duidelijkcitaat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indnootmarkering">
    <w:name w:val="endnote reference"/>
    <w:aliases w:val="Eindnootmarkering Emtio"/>
    <w:basedOn w:val="Standaardalinea-lettertype"/>
    <w:uiPriority w:val="4"/>
    <w:rsid w:val="00E07762"/>
    <w:rPr>
      <w:vertAlign w:val="superscript"/>
    </w:rPr>
  </w:style>
  <w:style w:type="paragraph" w:styleId="Geenafstand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Standaardalinea-lettertype"/>
    <w:uiPriority w:val="98"/>
    <w:semiHidden/>
    <w:rsid w:val="00E07762"/>
    <w:rPr>
      <w:i/>
      <w:iCs/>
    </w:rPr>
  </w:style>
  <w:style w:type="character" w:styleId="HTMLVariable">
    <w:name w:val="HTML Variable"/>
    <w:basedOn w:val="Standaardalinea-lettertype"/>
    <w:uiPriority w:val="98"/>
    <w:semiHidden/>
    <w:rsid w:val="00E07762"/>
    <w:rPr>
      <w:i/>
      <w:iCs/>
    </w:rPr>
  </w:style>
  <w:style w:type="character" w:styleId="HTML-acroniem">
    <w:name w:val="HTML Acronym"/>
    <w:basedOn w:val="Standaardalinea-lettertype"/>
    <w:uiPriority w:val="98"/>
    <w:semiHidden/>
    <w:rsid w:val="00E07762"/>
  </w:style>
  <w:style w:type="character" w:styleId="HTML-citaat">
    <w:name w:val="HTML Cite"/>
    <w:basedOn w:val="Standaardalinea-lettertype"/>
    <w:uiPriority w:val="98"/>
    <w:semiHidden/>
    <w:rsid w:val="00E07762"/>
    <w:rPr>
      <w:i/>
      <w:iCs/>
    </w:rPr>
  </w:style>
  <w:style w:type="character" w:styleId="HTML-schrijfmachine">
    <w:name w:val="HTML Typewriter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toetsenbord">
    <w:name w:val="HTML Keyboard"/>
    <w:basedOn w:val="Standaardalinea-lettertype"/>
    <w:uiPriority w:val="98"/>
    <w:semiHidden/>
    <w:rsid w:val="00E07762"/>
    <w:rPr>
      <w:rFonts w:ascii="Consolas" w:hAnsi="Consolas"/>
      <w:sz w:val="20"/>
      <w:szCs w:val="20"/>
    </w:rPr>
  </w:style>
  <w:style w:type="character" w:styleId="HTML-voorbeeld">
    <w:name w:val="HTML Sample"/>
    <w:basedOn w:val="Standaardalinea-lettertype"/>
    <w:uiPriority w:val="98"/>
    <w:semiHidden/>
    <w:rsid w:val="00E07762"/>
    <w:rPr>
      <w:rFonts w:ascii="Consolas" w:hAnsi="Consolas"/>
      <w:sz w:val="24"/>
      <w:szCs w:val="24"/>
    </w:rPr>
  </w:style>
  <w:style w:type="paragraph" w:styleId="Kopvaninhoudsopgave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jstalinea">
    <w:name w:val="List Paragraph"/>
    <w:basedOn w:val="ZsysbasisEmtio"/>
    <w:next w:val="BasistekstEmtio"/>
    <w:uiPriority w:val="98"/>
    <w:semiHidden/>
    <w:rsid w:val="00E7078D"/>
    <w:pPr>
      <w:ind w:left="720"/>
    </w:pPr>
  </w:style>
  <w:style w:type="character" w:styleId="Nadruk">
    <w:name w:val="Emphasis"/>
    <w:basedOn w:val="Standaardalinea-lettertype"/>
    <w:uiPriority w:val="98"/>
    <w:semiHidden/>
    <w:rsid w:val="00E07762"/>
    <w:rPr>
      <w:i/>
      <w:iCs/>
    </w:rPr>
  </w:style>
  <w:style w:type="character" w:styleId="Regelnummer">
    <w:name w:val="line number"/>
    <w:basedOn w:val="Standaardalinea-lettertype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Onderwerpvanopmerking">
    <w:name w:val="annotation subject"/>
    <w:basedOn w:val="ZsysbasisEmtio"/>
    <w:next w:val="BasistekstEmtio"/>
    <w:link w:val="OnderwerpvanopmerkingChar"/>
    <w:uiPriority w:val="98"/>
    <w:semiHidden/>
    <w:rsid w:val="00E7078D"/>
    <w:rPr>
      <w:b/>
      <w:bCs/>
      <w:szCs w:val="20"/>
    </w:rPr>
  </w:style>
  <w:style w:type="character" w:customStyle="1" w:styleId="OnderwerpvanopmerkingChar">
    <w:name w:val="Onderwerp van opmerking Char"/>
    <w:basedOn w:val="TekstopmerkingChar"/>
    <w:link w:val="Onderwerpvanopmerking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Plattetekst2Char">
    <w:name w:val="Platte tekst 2 Char"/>
    <w:basedOn w:val="Standaardalinea-lettertype"/>
    <w:link w:val="Plattetekst2"/>
    <w:rsid w:val="00E7078D"/>
    <w:rPr>
      <w:rFonts w:ascii="Maiandra GD" w:hAnsi="Maiandra GD" w:cs="Maiandra GD"/>
      <w:sz w:val="18"/>
      <w:szCs w:val="18"/>
    </w:rPr>
  </w:style>
  <w:style w:type="character" w:customStyle="1" w:styleId="PlattetekstChar">
    <w:name w:val="Platte tekst Char"/>
    <w:basedOn w:val="ZsysbasisEmtioChar"/>
    <w:link w:val="Platteteks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rsid w:val="00E7078D"/>
    <w:rPr>
      <w:rFonts w:ascii="Maiandra GD" w:hAnsi="Maiandra GD" w:cs="Maiandra GD"/>
      <w:sz w:val="18"/>
      <w:szCs w:val="18"/>
    </w:rPr>
  </w:style>
  <w:style w:type="paragraph" w:styleId="Plattetekstinspringen2">
    <w:name w:val="Body Text Indent 2"/>
    <w:basedOn w:val="ZsysbasisEmtio"/>
    <w:next w:val="BasistekstEmtio"/>
    <w:link w:val="Plattetekstinspringen2Char"/>
    <w:uiPriority w:val="98"/>
    <w:semiHidden/>
    <w:rsid w:val="00E7078D"/>
    <w:pPr>
      <w:ind w:left="284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E7078D"/>
    <w:rPr>
      <w:rFonts w:ascii="Maiandra GD" w:hAnsi="Maiandra GD" w:cs="Maiandra GD"/>
      <w:sz w:val="18"/>
      <w:szCs w:val="18"/>
    </w:rPr>
  </w:style>
  <w:style w:type="paragraph" w:styleId="Plattetekstinspringen3">
    <w:name w:val="Body Text Indent 3"/>
    <w:basedOn w:val="ZsysbasisEmtio"/>
    <w:next w:val="BasistekstEmtio"/>
    <w:link w:val="Plattetekstinspringen3Char"/>
    <w:uiPriority w:val="98"/>
    <w:semiHidden/>
    <w:rsid w:val="00E7078D"/>
    <w:pPr>
      <w:ind w:left="284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rsid w:val="00E7078D"/>
    <w:rPr>
      <w:rFonts w:ascii="Maiandra GD" w:hAnsi="Maiandra GD" w:cs="Maiandra GD"/>
      <w:sz w:val="18"/>
      <w:szCs w:val="16"/>
    </w:rPr>
  </w:style>
  <w:style w:type="paragraph" w:styleId="Lijstmetafbeeldingen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Standaardtabe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character" w:customStyle="1" w:styleId="Kop2Char">
    <w:name w:val="Kop 2 Char"/>
    <w:aliases w:val="Kop 2 Emtio Char,(Paragraaf) Emtio Char"/>
    <w:link w:val="Kop2"/>
    <w:locked/>
    <w:rsid w:val="00122BE4"/>
    <w:rPr>
      <w:rFonts w:ascii="Montserrat" w:hAnsi="Montserrat" w:cs="Maiandra GD"/>
      <w:b/>
      <w:bCs/>
      <w:iCs/>
      <w:color w:val="000000" w:themeColor="text1"/>
      <w:sz w:val="18"/>
      <w:szCs w:val="28"/>
    </w:rPr>
  </w:style>
  <w:style w:type="character" w:customStyle="1" w:styleId="BasistekstEmtioChar">
    <w:name w:val="Basistekst Emtio Char"/>
    <w:basedOn w:val="Standaardalinea-lettertype"/>
    <w:link w:val="BasistekstEmtio"/>
    <w:locked/>
    <w:rsid w:val="00122BE4"/>
    <w:rPr>
      <w:rFonts w:ascii="Montserrat" w:hAnsi="Montserrat" w:cs="Maiandra GD"/>
      <w:color w:val="000000" w:themeColor="text1"/>
      <w:sz w:val="18"/>
      <w:szCs w:val="18"/>
    </w:rPr>
  </w:style>
  <w:style w:type="character" w:customStyle="1" w:styleId="VoettekstChar">
    <w:name w:val="Voettekst Char"/>
    <w:basedOn w:val="Standaardalinea-lettertype"/>
    <w:link w:val="Voettekst"/>
    <w:uiPriority w:val="99"/>
    <w:rsid w:val="00CD770B"/>
    <w:rPr>
      <w:rFonts w:ascii="Montserrat" w:hAnsi="Montserrat" w:cs="Maiandra GD"/>
      <w:color w:val="000000" w:themeColor="tex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9535818C0DB94F9819CD894A149CCA" ma:contentTypeVersion="2" ma:contentTypeDescription="Een nieuw document maken." ma:contentTypeScope="" ma:versionID="6051848679533301dc6d37cfe688af7d">
  <xsd:schema xmlns:xsd="http://www.w3.org/2001/XMLSchema" xmlns:xs="http://www.w3.org/2001/XMLSchema" xmlns:p="http://schemas.microsoft.com/office/2006/metadata/properties" xmlns:ns2="374b806b-a559-436b-8648-3d786d56abc4" targetNamespace="http://schemas.microsoft.com/office/2006/metadata/properties" ma:root="true" ma:fieldsID="2644e27d27376dbca7d2cac2443939d1" ns2:_="">
    <xsd:import namespace="374b806b-a559-436b-8648-3d786d56ab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4b806b-a559-436b-8648-3d786d56ab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D24C1C-E561-4265-9CC1-C69D32F0DA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BFBBF-CCE4-415E-B965-C45A10B4B7B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98DFF2-0921-44B6-A2B2-85AAE811685C}">
  <ds:schemaRefs>
    <ds:schemaRef ds:uri="374b806b-a559-436b-8648-3d786d56abc4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78AC41BA-72A9-4C25-8A2B-4D6C4F22B7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4b806b-a559-436b-8648-3d786d56ab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667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2</cp:revision>
  <dcterms:created xsi:type="dcterms:W3CDTF">2021-06-04T08:08:00Z</dcterms:created>
  <dcterms:modified xsi:type="dcterms:W3CDTF">2021-06-04T08:08:00Z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0x010100409535818C0DB94F9819CD894A149CCA</vt:lpwstr>
  </property>
</Properties>
</file>